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84D" w:rsidRDefault="00A7184D" w:rsidP="00A7184D">
      <w:pPr>
        <w:spacing w:after="0" w:line="408" w:lineRule="auto"/>
        <w:ind w:left="120"/>
        <w:jc w:val="center"/>
        <w:rPr>
          <w:rFonts w:ascii="Times New Roman" w:hAnsi="Times New Roman" w:cs="Times New Roman"/>
          <w:sz w:val="28"/>
          <w:szCs w:val="28"/>
        </w:rPr>
      </w:pPr>
      <w:r>
        <w:rPr>
          <w:rFonts w:ascii="Times New Roman" w:hAnsi="Times New Roman" w:cs="Times New Roman"/>
          <w:b/>
          <w:color w:val="000000"/>
          <w:sz w:val="28"/>
          <w:szCs w:val="28"/>
        </w:rPr>
        <w:t>МИНИСТЕРСТВО ПРОСВЕЩЕНИЯ РОССИЙСКОЙ ФЕДЕРАЦИИ</w:t>
      </w:r>
    </w:p>
    <w:p w:rsidR="00A7184D" w:rsidRDefault="00A7184D" w:rsidP="00A7184D">
      <w:pPr>
        <w:spacing w:after="0" w:line="408" w:lineRule="auto"/>
        <w:ind w:left="1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МИНИСТЕРСТВО ОБРАЗОВАНИЯ ТВЕРСКОЙ ОБЛАСТИ</w:t>
      </w:r>
    </w:p>
    <w:p w:rsidR="00A7184D" w:rsidRDefault="00A7184D" w:rsidP="00A7184D">
      <w:pPr>
        <w:spacing w:after="0" w:line="408" w:lineRule="auto"/>
        <w:ind w:left="120"/>
        <w:jc w:val="center"/>
        <w:rPr>
          <w:rFonts w:ascii="Times New Roman" w:hAnsi="Times New Roman" w:cs="Times New Roman"/>
          <w:sz w:val="28"/>
          <w:szCs w:val="28"/>
        </w:rPr>
      </w:pPr>
      <w:r>
        <w:rPr>
          <w:rFonts w:ascii="Times New Roman" w:hAnsi="Times New Roman" w:cs="Times New Roman"/>
          <w:b/>
          <w:color w:val="000000"/>
          <w:sz w:val="28"/>
          <w:szCs w:val="28"/>
        </w:rPr>
        <w:t xml:space="preserve">МУНИЦИПАЛЬНОЕ БЮДЖЕТНОЕ ОБЩЕОБРАЗОВАТЕЛЬНОЕ УЧРЕЖДЕНИЕ «СРЕДНЯЯ ШКОЛА №19» </w:t>
      </w:r>
      <w:proofErr w:type="spellStart"/>
      <w:r>
        <w:rPr>
          <w:rFonts w:ascii="Times New Roman" w:hAnsi="Times New Roman" w:cs="Times New Roman"/>
          <w:b/>
          <w:color w:val="000000"/>
          <w:sz w:val="28"/>
          <w:szCs w:val="28"/>
        </w:rPr>
        <w:t>г</w:t>
      </w:r>
      <w:proofErr w:type="gramStart"/>
      <w:r>
        <w:rPr>
          <w:rFonts w:ascii="Times New Roman" w:hAnsi="Times New Roman" w:cs="Times New Roman"/>
          <w:b/>
          <w:color w:val="000000"/>
          <w:sz w:val="28"/>
          <w:szCs w:val="28"/>
        </w:rPr>
        <w:t>.Т</w:t>
      </w:r>
      <w:proofErr w:type="gramEnd"/>
      <w:r>
        <w:rPr>
          <w:rFonts w:ascii="Times New Roman" w:hAnsi="Times New Roman" w:cs="Times New Roman"/>
          <w:b/>
          <w:color w:val="000000"/>
          <w:sz w:val="28"/>
          <w:szCs w:val="28"/>
        </w:rPr>
        <w:t>ВЕРИ</w:t>
      </w:r>
      <w:proofErr w:type="spellEnd"/>
    </w:p>
    <w:p w:rsidR="00A7184D" w:rsidRDefault="00A7184D" w:rsidP="00A7184D">
      <w:pPr>
        <w:spacing w:after="0"/>
        <w:ind w:left="120"/>
        <w:rPr>
          <w:rFonts w:ascii="Times New Roman" w:hAnsi="Times New Roman" w:cs="Times New Roman"/>
          <w:sz w:val="24"/>
          <w:szCs w:val="24"/>
        </w:rPr>
      </w:pPr>
    </w:p>
    <w:tbl>
      <w:tblPr>
        <w:tblW w:w="0" w:type="auto"/>
        <w:tblInd w:w="1416" w:type="dxa"/>
        <w:tblLook w:val="04A0" w:firstRow="1" w:lastRow="0" w:firstColumn="1" w:lastColumn="0" w:noHBand="0" w:noVBand="1"/>
      </w:tblPr>
      <w:tblGrid>
        <w:gridCol w:w="2893"/>
        <w:gridCol w:w="2884"/>
        <w:gridCol w:w="2804"/>
      </w:tblGrid>
      <w:tr w:rsidR="00A7184D" w:rsidTr="00A7184D">
        <w:tc>
          <w:tcPr>
            <w:tcW w:w="3114" w:type="dxa"/>
          </w:tcPr>
          <w:p w:rsidR="00A7184D" w:rsidRDefault="00A7184D">
            <w:pPr>
              <w:tabs>
                <w:tab w:val="left" w:pos="9288"/>
              </w:tabs>
              <w:spacing w:after="0"/>
              <w:jc w:val="both"/>
              <w:rPr>
                <w:rFonts w:ascii="Times New Roman" w:eastAsiaTheme="minorEastAsia" w:hAnsi="Times New Roman" w:cs="Times New Roman"/>
                <w:b/>
                <w:sz w:val="24"/>
                <w:szCs w:val="24"/>
              </w:rPr>
            </w:pPr>
            <w:r>
              <w:rPr>
                <w:rFonts w:ascii="Times New Roman" w:hAnsi="Times New Roman" w:cs="Times New Roman"/>
                <w:b/>
                <w:sz w:val="24"/>
                <w:szCs w:val="24"/>
              </w:rPr>
              <w:t>Согласовано</w:t>
            </w:r>
          </w:p>
          <w:p w:rsidR="00A7184D" w:rsidRDefault="00A7184D">
            <w:pPr>
              <w:pBdr>
                <w:bottom w:val="single" w:sz="12" w:space="1" w:color="auto"/>
              </w:pBdr>
              <w:tabs>
                <w:tab w:val="left" w:pos="9288"/>
              </w:tabs>
              <w:spacing w:after="0"/>
              <w:jc w:val="both"/>
              <w:rPr>
                <w:rFonts w:ascii="Times New Roman" w:eastAsia="Calibri" w:hAnsi="Times New Roman" w:cs="Times New Roman"/>
                <w:sz w:val="24"/>
                <w:szCs w:val="24"/>
              </w:rPr>
            </w:pPr>
            <w:r>
              <w:rPr>
                <w:rFonts w:ascii="Times New Roman" w:hAnsi="Times New Roman" w:cs="Times New Roman"/>
                <w:sz w:val="24"/>
                <w:szCs w:val="24"/>
              </w:rPr>
              <w:t>Руководитель МО учителей  естественно-математического цикла</w:t>
            </w:r>
          </w:p>
          <w:p w:rsidR="00A7184D" w:rsidRDefault="00A7184D">
            <w:pPr>
              <w:pBdr>
                <w:bottom w:val="single" w:sz="12" w:space="1" w:color="auto"/>
              </w:pBdr>
              <w:tabs>
                <w:tab w:val="left" w:pos="9288"/>
              </w:tabs>
              <w:spacing w:after="0"/>
              <w:jc w:val="both"/>
              <w:rPr>
                <w:rFonts w:ascii="Times New Roman" w:hAnsi="Times New Roman" w:cs="Times New Roman"/>
                <w:sz w:val="24"/>
                <w:szCs w:val="24"/>
              </w:rPr>
            </w:pPr>
          </w:p>
          <w:p w:rsidR="00A7184D" w:rsidRDefault="00A7184D">
            <w:pPr>
              <w:tabs>
                <w:tab w:val="left" w:pos="9288"/>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О.С.Кушина</w:t>
            </w:r>
            <w:proofErr w:type="spellEnd"/>
          </w:p>
          <w:p w:rsidR="00A7184D" w:rsidRDefault="00A7184D">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Протокол  № 1</w:t>
            </w:r>
          </w:p>
          <w:p w:rsidR="00A7184D" w:rsidRDefault="00A7184D" w:rsidP="00664FF9">
            <w:pPr>
              <w:tabs>
                <w:tab w:val="left" w:pos="9288"/>
              </w:tabs>
              <w:spacing w:after="0"/>
              <w:jc w:val="both"/>
              <w:rPr>
                <w:rFonts w:ascii="Times New Roman" w:eastAsiaTheme="minorEastAsia" w:hAnsi="Times New Roman" w:cs="Times New Roman"/>
                <w:sz w:val="24"/>
                <w:szCs w:val="24"/>
              </w:rPr>
            </w:pPr>
            <w:r>
              <w:rPr>
                <w:rFonts w:ascii="Times New Roman" w:hAnsi="Times New Roman" w:cs="Times New Roman"/>
                <w:sz w:val="24"/>
                <w:szCs w:val="24"/>
              </w:rPr>
              <w:t>от «2</w:t>
            </w:r>
            <w:r w:rsidR="00664FF9">
              <w:rPr>
                <w:rFonts w:ascii="Times New Roman" w:hAnsi="Times New Roman" w:cs="Times New Roman"/>
                <w:sz w:val="24"/>
                <w:szCs w:val="24"/>
              </w:rPr>
              <w:t>9</w:t>
            </w:r>
            <w:r>
              <w:rPr>
                <w:rFonts w:ascii="Times New Roman" w:hAnsi="Times New Roman" w:cs="Times New Roman"/>
                <w:sz w:val="24"/>
                <w:szCs w:val="24"/>
              </w:rPr>
              <w:t>»  08  2024 г.</w:t>
            </w:r>
          </w:p>
        </w:tc>
        <w:tc>
          <w:tcPr>
            <w:tcW w:w="3115" w:type="dxa"/>
          </w:tcPr>
          <w:p w:rsidR="00A7184D" w:rsidRDefault="00A7184D">
            <w:pPr>
              <w:tabs>
                <w:tab w:val="left" w:pos="9288"/>
              </w:tabs>
              <w:spacing w:after="0"/>
              <w:jc w:val="both"/>
              <w:rPr>
                <w:rFonts w:ascii="Times New Roman" w:eastAsiaTheme="minorEastAsia" w:hAnsi="Times New Roman" w:cs="Times New Roman"/>
                <w:b/>
                <w:sz w:val="24"/>
                <w:szCs w:val="24"/>
              </w:rPr>
            </w:pPr>
            <w:r>
              <w:rPr>
                <w:rFonts w:ascii="Times New Roman" w:hAnsi="Times New Roman" w:cs="Times New Roman"/>
                <w:b/>
                <w:sz w:val="24"/>
                <w:szCs w:val="24"/>
              </w:rPr>
              <w:t xml:space="preserve"> Рассмотрено</w:t>
            </w:r>
          </w:p>
          <w:p w:rsidR="00A7184D" w:rsidRDefault="00A7184D">
            <w:pPr>
              <w:tabs>
                <w:tab w:val="left" w:pos="9288"/>
              </w:tabs>
              <w:spacing w:after="0"/>
              <w:rPr>
                <w:rFonts w:ascii="Times New Roman" w:eastAsia="Calibri" w:hAnsi="Times New Roman" w:cs="Times New Roman"/>
                <w:sz w:val="24"/>
                <w:szCs w:val="24"/>
              </w:rPr>
            </w:pPr>
            <w:r>
              <w:rPr>
                <w:rFonts w:ascii="Times New Roman" w:hAnsi="Times New Roman" w:cs="Times New Roman"/>
                <w:sz w:val="24"/>
                <w:szCs w:val="24"/>
              </w:rPr>
              <w:t xml:space="preserve">на заседании педагогического совета  </w:t>
            </w:r>
          </w:p>
          <w:p w:rsidR="00A7184D" w:rsidRDefault="00A7184D">
            <w:pPr>
              <w:pBdr>
                <w:bottom w:val="single" w:sz="12" w:space="1" w:color="auto"/>
              </w:pBdr>
              <w:tabs>
                <w:tab w:val="left" w:pos="9288"/>
              </w:tabs>
              <w:spacing w:after="0"/>
              <w:rPr>
                <w:rFonts w:ascii="Times New Roman" w:hAnsi="Times New Roman" w:cs="Times New Roman"/>
                <w:sz w:val="24"/>
                <w:szCs w:val="24"/>
              </w:rPr>
            </w:pPr>
            <w:r>
              <w:rPr>
                <w:rFonts w:ascii="Times New Roman" w:hAnsi="Times New Roman" w:cs="Times New Roman"/>
                <w:sz w:val="24"/>
                <w:szCs w:val="24"/>
              </w:rPr>
              <w:t>МБОУ СШ №19</w:t>
            </w:r>
          </w:p>
          <w:p w:rsidR="00A7184D" w:rsidRDefault="00A7184D">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Протокол  № 12</w:t>
            </w:r>
          </w:p>
          <w:p w:rsidR="00A7184D" w:rsidRDefault="00A7184D">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от «2</w:t>
            </w:r>
            <w:r w:rsidR="00664FF9">
              <w:rPr>
                <w:rFonts w:ascii="Times New Roman" w:hAnsi="Times New Roman" w:cs="Times New Roman"/>
                <w:sz w:val="24"/>
                <w:szCs w:val="24"/>
              </w:rPr>
              <w:t>9</w:t>
            </w:r>
            <w:r>
              <w:rPr>
                <w:rFonts w:ascii="Times New Roman" w:hAnsi="Times New Roman" w:cs="Times New Roman"/>
                <w:sz w:val="24"/>
                <w:szCs w:val="24"/>
              </w:rPr>
              <w:t>» 08  2024 г.</w:t>
            </w:r>
          </w:p>
          <w:p w:rsidR="00A7184D" w:rsidRDefault="00A7184D">
            <w:pPr>
              <w:tabs>
                <w:tab w:val="left" w:pos="9288"/>
              </w:tabs>
              <w:spacing w:after="0"/>
              <w:jc w:val="both"/>
              <w:rPr>
                <w:rFonts w:ascii="Times New Roman" w:eastAsiaTheme="minorEastAsia" w:hAnsi="Times New Roman" w:cs="Times New Roman"/>
                <w:sz w:val="24"/>
                <w:szCs w:val="24"/>
              </w:rPr>
            </w:pPr>
          </w:p>
        </w:tc>
        <w:tc>
          <w:tcPr>
            <w:tcW w:w="3115" w:type="dxa"/>
          </w:tcPr>
          <w:p w:rsidR="00A7184D" w:rsidRDefault="00A7184D">
            <w:pPr>
              <w:tabs>
                <w:tab w:val="left" w:pos="9288"/>
              </w:tabs>
              <w:spacing w:after="0"/>
              <w:jc w:val="both"/>
              <w:rPr>
                <w:rFonts w:ascii="Times New Roman" w:eastAsiaTheme="minorEastAsia" w:hAnsi="Times New Roman" w:cs="Times New Roman"/>
                <w:b/>
                <w:sz w:val="24"/>
                <w:szCs w:val="24"/>
              </w:rPr>
            </w:pPr>
            <w:r>
              <w:rPr>
                <w:rFonts w:ascii="Times New Roman" w:hAnsi="Times New Roman" w:cs="Times New Roman"/>
                <w:b/>
                <w:sz w:val="24"/>
                <w:szCs w:val="24"/>
              </w:rPr>
              <w:t>Утверждаю</w:t>
            </w:r>
          </w:p>
          <w:p w:rsidR="00A7184D" w:rsidRDefault="00A7184D">
            <w:pPr>
              <w:pBdr>
                <w:bottom w:val="single" w:sz="12" w:space="1" w:color="auto"/>
              </w:pBdr>
              <w:tabs>
                <w:tab w:val="left" w:pos="9288"/>
              </w:tabs>
              <w:spacing w:after="0"/>
              <w:jc w:val="both"/>
              <w:rPr>
                <w:rFonts w:ascii="Times New Roman" w:eastAsia="Calibri" w:hAnsi="Times New Roman" w:cs="Times New Roman"/>
                <w:sz w:val="24"/>
                <w:szCs w:val="24"/>
              </w:rPr>
            </w:pPr>
            <w:r>
              <w:rPr>
                <w:rFonts w:ascii="Times New Roman" w:hAnsi="Times New Roman" w:cs="Times New Roman"/>
                <w:sz w:val="24"/>
                <w:szCs w:val="24"/>
              </w:rPr>
              <w:t>Директор МБОУ СШ №19</w:t>
            </w:r>
          </w:p>
          <w:p w:rsidR="00A7184D" w:rsidRDefault="00A7184D">
            <w:pPr>
              <w:pBdr>
                <w:bottom w:val="single" w:sz="12" w:space="1" w:color="auto"/>
              </w:pBdr>
              <w:tabs>
                <w:tab w:val="left" w:pos="9288"/>
              </w:tabs>
              <w:spacing w:after="0"/>
              <w:jc w:val="both"/>
              <w:rPr>
                <w:rFonts w:ascii="Times New Roman" w:hAnsi="Times New Roman" w:cs="Times New Roman"/>
                <w:sz w:val="24"/>
                <w:szCs w:val="24"/>
              </w:rPr>
            </w:pPr>
          </w:p>
          <w:p w:rsidR="00A7184D" w:rsidRDefault="00A7184D">
            <w:pPr>
              <w:pBdr>
                <w:bottom w:val="single" w:sz="12" w:space="1" w:color="auto"/>
              </w:pBdr>
              <w:tabs>
                <w:tab w:val="left" w:pos="9288"/>
              </w:tabs>
              <w:spacing w:after="0"/>
              <w:jc w:val="both"/>
              <w:rPr>
                <w:rFonts w:ascii="Times New Roman" w:hAnsi="Times New Roman" w:cs="Times New Roman"/>
                <w:sz w:val="24"/>
                <w:szCs w:val="24"/>
              </w:rPr>
            </w:pPr>
          </w:p>
          <w:p w:rsidR="00A7184D" w:rsidRDefault="00A7184D">
            <w:pPr>
              <w:tabs>
                <w:tab w:val="left" w:pos="9288"/>
              </w:tabs>
              <w:spacing w:after="0"/>
              <w:jc w:val="both"/>
              <w:rPr>
                <w:rFonts w:ascii="Times New Roman" w:hAnsi="Times New Roman" w:cs="Times New Roman"/>
                <w:sz w:val="24"/>
                <w:szCs w:val="24"/>
              </w:rPr>
            </w:pPr>
            <w:proofErr w:type="spellStart"/>
            <w:r>
              <w:rPr>
                <w:rFonts w:ascii="Times New Roman" w:hAnsi="Times New Roman" w:cs="Times New Roman"/>
                <w:sz w:val="24"/>
                <w:szCs w:val="24"/>
              </w:rPr>
              <w:t>М.В.Чижова</w:t>
            </w:r>
            <w:proofErr w:type="spellEnd"/>
          </w:p>
          <w:p w:rsidR="00A7184D" w:rsidRDefault="00A7184D">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Приказ №  10</w:t>
            </w:r>
            <w:r w:rsidR="00664FF9">
              <w:rPr>
                <w:rFonts w:ascii="Times New Roman" w:hAnsi="Times New Roman" w:cs="Times New Roman"/>
                <w:sz w:val="24"/>
                <w:szCs w:val="24"/>
              </w:rPr>
              <w:t>3</w:t>
            </w:r>
            <w:r>
              <w:rPr>
                <w:rFonts w:ascii="Times New Roman" w:hAnsi="Times New Roman" w:cs="Times New Roman"/>
                <w:sz w:val="24"/>
                <w:szCs w:val="24"/>
              </w:rPr>
              <w:t>/</w:t>
            </w:r>
            <w:r w:rsidR="00664FF9">
              <w:rPr>
                <w:rFonts w:ascii="Times New Roman" w:hAnsi="Times New Roman" w:cs="Times New Roman"/>
                <w:sz w:val="24"/>
                <w:szCs w:val="24"/>
              </w:rPr>
              <w:t>5</w:t>
            </w:r>
          </w:p>
          <w:p w:rsidR="00A7184D" w:rsidRDefault="00A7184D">
            <w:pPr>
              <w:tabs>
                <w:tab w:val="left" w:pos="9288"/>
              </w:tabs>
              <w:spacing w:after="0"/>
              <w:jc w:val="both"/>
              <w:rPr>
                <w:rFonts w:ascii="Times New Roman" w:hAnsi="Times New Roman" w:cs="Times New Roman"/>
                <w:sz w:val="24"/>
                <w:szCs w:val="24"/>
              </w:rPr>
            </w:pPr>
            <w:r>
              <w:rPr>
                <w:rFonts w:ascii="Times New Roman" w:hAnsi="Times New Roman" w:cs="Times New Roman"/>
                <w:sz w:val="24"/>
                <w:szCs w:val="24"/>
              </w:rPr>
              <w:t>от «</w:t>
            </w:r>
            <w:r w:rsidR="00664FF9">
              <w:rPr>
                <w:rFonts w:ascii="Times New Roman" w:hAnsi="Times New Roman" w:cs="Times New Roman"/>
                <w:sz w:val="24"/>
                <w:szCs w:val="24"/>
              </w:rPr>
              <w:t>29</w:t>
            </w:r>
            <w:r>
              <w:rPr>
                <w:rFonts w:ascii="Times New Roman" w:hAnsi="Times New Roman" w:cs="Times New Roman"/>
                <w:sz w:val="24"/>
                <w:szCs w:val="24"/>
              </w:rPr>
              <w:t>» 0</w:t>
            </w:r>
            <w:r w:rsidR="00664FF9">
              <w:rPr>
                <w:rFonts w:ascii="Times New Roman" w:hAnsi="Times New Roman" w:cs="Times New Roman"/>
                <w:sz w:val="24"/>
                <w:szCs w:val="24"/>
              </w:rPr>
              <w:t>8</w:t>
            </w:r>
            <w:bookmarkStart w:id="0" w:name="_GoBack"/>
            <w:bookmarkEnd w:id="0"/>
            <w:r>
              <w:rPr>
                <w:rFonts w:ascii="Times New Roman" w:hAnsi="Times New Roman" w:cs="Times New Roman"/>
                <w:sz w:val="24"/>
                <w:szCs w:val="24"/>
              </w:rPr>
              <w:t xml:space="preserve">  2024 г.</w:t>
            </w:r>
          </w:p>
          <w:p w:rsidR="00A7184D" w:rsidRDefault="00A7184D">
            <w:pPr>
              <w:tabs>
                <w:tab w:val="left" w:pos="9288"/>
              </w:tabs>
              <w:spacing w:after="0"/>
              <w:jc w:val="both"/>
              <w:rPr>
                <w:rFonts w:ascii="Times New Roman" w:eastAsiaTheme="minorEastAsia" w:hAnsi="Times New Roman" w:cs="Times New Roman"/>
                <w:sz w:val="24"/>
                <w:szCs w:val="24"/>
              </w:rPr>
            </w:pPr>
          </w:p>
        </w:tc>
      </w:tr>
    </w:tbl>
    <w:p w:rsidR="00A7184D" w:rsidRDefault="00A7184D" w:rsidP="00A7184D">
      <w:pPr>
        <w:spacing w:after="0"/>
        <w:ind w:left="120"/>
        <w:rPr>
          <w:rFonts w:ascii="Times New Roman" w:hAnsi="Times New Roman" w:cs="Times New Roman"/>
          <w:sz w:val="24"/>
          <w:szCs w:val="24"/>
        </w:rPr>
      </w:pPr>
    </w:p>
    <w:p w:rsidR="00A7184D" w:rsidRDefault="00A7184D" w:rsidP="00A7184D">
      <w:pPr>
        <w:spacing w:after="0"/>
        <w:ind w:left="120"/>
        <w:rPr>
          <w:rFonts w:ascii="Times New Roman" w:hAnsi="Times New Roman" w:cs="Times New Roman"/>
          <w:sz w:val="24"/>
          <w:szCs w:val="24"/>
        </w:rPr>
      </w:pPr>
      <w:r>
        <w:rPr>
          <w:rFonts w:ascii="Times New Roman" w:hAnsi="Times New Roman" w:cs="Times New Roman"/>
          <w:color w:val="000000"/>
          <w:sz w:val="24"/>
          <w:szCs w:val="24"/>
        </w:rPr>
        <w:t>‌</w:t>
      </w:r>
    </w:p>
    <w:p w:rsidR="00A7184D" w:rsidRDefault="00A7184D" w:rsidP="00A7184D">
      <w:pPr>
        <w:spacing w:after="0"/>
        <w:ind w:left="120"/>
        <w:rPr>
          <w:rFonts w:ascii="Times New Roman" w:hAnsi="Times New Roman" w:cs="Times New Roman"/>
          <w:sz w:val="24"/>
          <w:szCs w:val="24"/>
        </w:rPr>
      </w:pPr>
    </w:p>
    <w:p w:rsidR="00A7184D" w:rsidRDefault="00A7184D" w:rsidP="00A7184D">
      <w:pPr>
        <w:spacing w:after="0" w:line="408" w:lineRule="auto"/>
        <w:ind w:left="120"/>
        <w:jc w:val="center"/>
        <w:rPr>
          <w:b/>
          <w:sz w:val="32"/>
        </w:rPr>
      </w:pPr>
      <w:r>
        <w:rPr>
          <w:b/>
          <w:sz w:val="36"/>
        </w:rPr>
        <w:t>Ф</w:t>
      </w:r>
      <w:r>
        <w:rPr>
          <w:b/>
          <w:sz w:val="32"/>
        </w:rPr>
        <w:t xml:space="preserve">ЕДЕРАЛЬНАЯ РАБОЧАЯ ПРОГРАММА ОСНОВНОГО ОБЩЕГО ОБРАЗОВАНИЯ ДЛЯ </w:t>
      </w:r>
      <w:proofErr w:type="gramStart"/>
      <w:r>
        <w:rPr>
          <w:b/>
          <w:sz w:val="32"/>
        </w:rPr>
        <w:t>ОБУЧАЮЩИХСЯ</w:t>
      </w:r>
      <w:proofErr w:type="gramEnd"/>
      <w:r>
        <w:rPr>
          <w:b/>
          <w:sz w:val="32"/>
        </w:rPr>
        <w:t xml:space="preserve"> С ЗАДЕРЖКОЙ ПСИХИЧЕСКОГО РАЗВИТИЯ </w:t>
      </w:r>
    </w:p>
    <w:p w:rsidR="00A7184D" w:rsidRDefault="00A7184D" w:rsidP="00A7184D">
      <w:pPr>
        <w:spacing w:after="0" w:line="408" w:lineRule="auto"/>
        <w:ind w:left="120"/>
        <w:jc w:val="center"/>
        <w:rPr>
          <w:rFonts w:ascii="Times New Roman" w:hAnsi="Times New Roman" w:cs="Times New Roman"/>
          <w:b/>
          <w:color w:val="000000"/>
          <w:sz w:val="48"/>
          <w:szCs w:val="24"/>
        </w:rPr>
      </w:pPr>
    </w:p>
    <w:p w:rsidR="00A7184D" w:rsidRDefault="00A7184D" w:rsidP="00A7184D">
      <w:pPr>
        <w:spacing w:after="0" w:line="408" w:lineRule="auto"/>
        <w:ind w:left="120"/>
        <w:jc w:val="center"/>
        <w:rPr>
          <w:rFonts w:ascii="Times New Roman" w:hAnsi="Times New Roman" w:cs="Times New Roman"/>
          <w:sz w:val="44"/>
          <w:szCs w:val="32"/>
        </w:rPr>
      </w:pPr>
      <w:r>
        <w:rPr>
          <w:rFonts w:ascii="Times New Roman" w:hAnsi="Times New Roman" w:cs="Times New Roman"/>
          <w:b/>
          <w:color w:val="000000"/>
          <w:sz w:val="32"/>
          <w:szCs w:val="24"/>
        </w:rPr>
        <w:t xml:space="preserve">по предмету </w:t>
      </w:r>
      <w:r>
        <w:rPr>
          <w:rFonts w:ascii="Times New Roman" w:hAnsi="Times New Roman" w:cs="Times New Roman"/>
          <w:b/>
          <w:color w:val="000000"/>
          <w:szCs w:val="24"/>
        </w:rPr>
        <w:t xml:space="preserve"> </w:t>
      </w:r>
      <w:r>
        <w:rPr>
          <w:rFonts w:ascii="Times New Roman" w:hAnsi="Times New Roman" w:cs="Times New Roman"/>
          <w:b/>
          <w:color w:val="000000"/>
          <w:sz w:val="36"/>
          <w:szCs w:val="24"/>
        </w:rPr>
        <w:t>«Физическая культура</w:t>
      </w:r>
      <w:r>
        <w:rPr>
          <w:rFonts w:ascii="Times New Roman" w:hAnsi="Times New Roman" w:cs="Times New Roman"/>
          <w:b/>
          <w:color w:val="000000"/>
          <w:sz w:val="40"/>
          <w:szCs w:val="32"/>
        </w:rPr>
        <w:t>»</w:t>
      </w:r>
    </w:p>
    <w:p w:rsidR="00A7184D" w:rsidRDefault="00A7184D" w:rsidP="00A7184D">
      <w:pPr>
        <w:spacing w:after="0" w:line="408" w:lineRule="auto"/>
        <w:ind w:left="120"/>
        <w:jc w:val="center"/>
        <w:rPr>
          <w:rFonts w:ascii="Times New Roman" w:hAnsi="Times New Roman" w:cs="Times New Roman"/>
          <w:color w:val="000000"/>
          <w:sz w:val="24"/>
          <w:szCs w:val="24"/>
        </w:rPr>
      </w:pPr>
      <w:r>
        <w:rPr>
          <w:rFonts w:ascii="Times New Roman" w:hAnsi="Times New Roman" w:cs="Times New Roman"/>
          <w:color w:val="000000"/>
          <w:sz w:val="32"/>
          <w:szCs w:val="24"/>
        </w:rPr>
        <w:t xml:space="preserve">для обучающихся 5-9 классов </w:t>
      </w:r>
    </w:p>
    <w:p w:rsidR="00A7184D" w:rsidRDefault="00A7184D" w:rsidP="00A7184D">
      <w:pPr>
        <w:spacing w:after="0" w:line="408" w:lineRule="auto"/>
        <w:ind w:left="120"/>
        <w:jc w:val="center"/>
        <w:rPr>
          <w:rFonts w:ascii="Times New Roman" w:hAnsi="Times New Roman" w:cs="Times New Roman"/>
          <w:color w:val="000000"/>
          <w:sz w:val="24"/>
          <w:szCs w:val="24"/>
        </w:rPr>
      </w:pPr>
    </w:p>
    <w:p w:rsidR="00A7184D" w:rsidRDefault="00A7184D" w:rsidP="00A7184D">
      <w:pPr>
        <w:spacing w:after="0" w:line="408" w:lineRule="auto"/>
        <w:ind w:left="120"/>
        <w:jc w:val="center"/>
        <w:rPr>
          <w:rFonts w:ascii="Times New Roman" w:hAnsi="Times New Roman" w:cs="Times New Roman"/>
          <w:color w:val="000000"/>
          <w:sz w:val="24"/>
          <w:szCs w:val="24"/>
        </w:rPr>
      </w:pPr>
    </w:p>
    <w:p w:rsidR="00A7184D" w:rsidRDefault="00A7184D" w:rsidP="00A7184D">
      <w:pPr>
        <w:spacing w:after="0" w:line="408" w:lineRule="auto"/>
        <w:ind w:left="120"/>
        <w:jc w:val="center"/>
        <w:rPr>
          <w:rFonts w:ascii="Times New Roman" w:hAnsi="Times New Roman" w:cs="Times New Roman"/>
          <w:sz w:val="24"/>
          <w:szCs w:val="24"/>
        </w:rPr>
      </w:pPr>
      <w:r>
        <w:rPr>
          <w:rFonts w:ascii="Times New Roman" w:hAnsi="Times New Roman" w:cs="Times New Roman"/>
          <w:color w:val="000000"/>
          <w:sz w:val="24"/>
          <w:szCs w:val="24"/>
        </w:rPr>
        <w:t>Тверь, 2024</w:t>
      </w: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A7184D" w:rsidRDefault="00A7184D" w:rsidP="000E7BE5">
      <w:pPr>
        <w:ind w:left="3540"/>
        <w:rPr>
          <w:rFonts w:ascii="Times New Roman" w:hAnsi="Times New Roman" w:cs="Times New Roman"/>
          <w:b/>
          <w:sz w:val="28"/>
        </w:rPr>
      </w:pPr>
    </w:p>
    <w:p w:rsidR="005C037D" w:rsidRPr="000E7BE5" w:rsidRDefault="005C037D" w:rsidP="000E7BE5">
      <w:pPr>
        <w:ind w:left="3540"/>
        <w:rPr>
          <w:rFonts w:ascii="Times New Roman" w:hAnsi="Times New Roman" w:cs="Times New Roman"/>
          <w:b/>
          <w:sz w:val="28"/>
        </w:rPr>
      </w:pPr>
      <w:r w:rsidRPr="000E7BE5">
        <w:rPr>
          <w:rFonts w:ascii="Times New Roman" w:hAnsi="Times New Roman" w:cs="Times New Roman"/>
          <w:b/>
          <w:sz w:val="28"/>
        </w:rPr>
        <w:t>ПОЯСНИТЕЛЬНАЯ ЗАПИСКА</w:t>
      </w:r>
    </w:p>
    <w:p w:rsidR="00572124" w:rsidRPr="000E7BE5" w:rsidRDefault="005C037D" w:rsidP="005C037D">
      <w:pPr>
        <w:ind w:left="360"/>
        <w:rPr>
          <w:rFonts w:ascii="Times New Roman" w:hAnsi="Times New Roman" w:cs="Times New Roman"/>
          <w:sz w:val="24"/>
        </w:rPr>
      </w:pPr>
      <w:r w:rsidRPr="000E7BE5">
        <w:rPr>
          <w:rFonts w:ascii="Times New Roman" w:hAnsi="Times New Roman" w:cs="Times New Roman"/>
          <w:sz w:val="20"/>
        </w:rPr>
        <w:t xml:space="preserve"> </w:t>
      </w:r>
      <w:r w:rsidRPr="000E7BE5">
        <w:rPr>
          <w:rFonts w:ascii="Times New Roman" w:hAnsi="Times New Roman" w:cs="Times New Roman"/>
          <w:sz w:val="24"/>
        </w:rPr>
        <w:t xml:space="preserve">Физическая культура является составной частью образовательного процесса </w:t>
      </w:r>
      <w:proofErr w:type="gramStart"/>
      <w:r w:rsidRPr="000E7BE5">
        <w:rPr>
          <w:rFonts w:ascii="Times New Roman" w:hAnsi="Times New Roman" w:cs="Times New Roman"/>
          <w:sz w:val="24"/>
        </w:rPr>
        <w:t>обучающихся</w:t>
      </w:r>
      <w:proofErr w:type="gramEnd"/>
      <w:r w:rsidRPr="000E7BE5">
        <w:rPr>
          <w:rFonts w:ascii="Times New Roman" w:hAnsi="Times New Roman" w:cs="Times New Roman"/>
          <w:sz w:val="24"/>
        </w:rPr>
        <w:t xml:space="preserve"> с умственной отсталостью (интеллектуальными нарушениями). Она решает образовательные, воспитательные, коррекционно-развивающие и </w:t>
      </w:r>
      <w:proofErr w:type="spellStart"/>
      <w:r w:rsidRPr="000E7BE5">
        <w:rPr>
          <w:rFonts w:ascii="Times New Roman" w:hAnsi="Times New Roman" w:cs="Times New Roman"/>
          <w:sz w:val="24"/>
        </w:rPr>
        <w:t>лечебнооздоровительные</w:t>
      </w:r>
      <w:proofErr w:type="spellEnd"/>
      <w:r w:rsidRPr="000E7BE5">
        <w:rPr>
          <w:rFonts w:ascii="Times New Roman" w:hAnsi="Times New Roman" w:cs="Times New Roman"/>
          <w:sz w:val="24"/>
        </w:rPr>
        <w:t xml:space="preserve"> задачи. Физическое воспитание рассматривается и реализуется комплексно, находится в тесной связи с умственным, нравственным, эстетическим, трудовым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 Программа по физической культуре для обучающихся V - IX классов является логическим продолжением соответствующей учебной программы дополнительного первого (I) и I - IV классов. 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 Задачи, реализуемые в ходе уроков физической культуры: воспитание интереса к физической культуре и спорту; овладение основами доступных видов спорта (легкой атлетикой, гимнастикой, лыжной подготовкой) в соответствии с возрастными и психофизическими особенностями обучающихся; 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rsidRPr="000E7BE5">
        <w:rPr>
          <w:rFonts w:ascii="Times New Roman" w:hAnsi="Times New Roman" w:cs="Times New Roman"/>
          <w:sz w:val="24"/>
        </w:rPr>
        <w:t>самоагрессия</w:t>
      </w:r>
      <w:proofErr w:type="spellEnd"/>
      <w:r w:rsidRPr="000E7BE5">
        <w:rPr>
          <w:rFonts w:ascii="Times New Roman" w:hAnsi="Times New Roman" w:cs="Times New Roman"/>
          <w:sz w:val="24"/>
        </w:rPr>
        <w:t xml:space="preserve">, стереотипии) в процессе уроков и во </w:t>
      </w:r>
      <w:proofErr w:type="spellStart"/>
      <w:r w:rsidRPr="000E7BE5">
        <w:rPr>
          <w:rFonts w:ascii="Times New Roman" w:hAnsi="Times New Roman" w:cs="Times New Roman"/>
          <w:sz w:val="24"/>
        </w:rPr>
        <w:t>внеучебной</w:t>
      </w:r>
      <w:proofErr w:type="spellEnd"/>
      <w:r w:rsidRPr="000E7BE5">
        <w:rPr>
          <w:rFonts w:ascii="Times New Roman" w:hAnsi="Times New Roman" w:cs="Times New Roman"/>
          <w:sz w:val="24"/>
        </w:rPr>
        <w:t xml:space="preserve"> деятельности; воспитание нравственных качеств и свойств личности; содействие военно-патриотической подготовке. </w:t>
      </w:r>
    </w:p>
    <w:p w:rsidR="000E7BE5" w:rsidRDefault="000E7BE5" w:rsidP="005C037D">
      <w:pPr>
        <w:ind w:left="360"/>
        <w:rPr>
          <w:sz w:val="28"/>
        </w:rPr>
      </w:pPr>
    </w:p>
    <w:p w:rsidR="000E7BE5" w:rsidRDefault="000E7BE5" w:rsidP="005C037D">
      <w:pPr>
        <w:ind w:left="360"/>
        <w:rPr>
          <w:sz w:val="28"/>
        </w:rPr>
      </w:pP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b/>
          <w:color w:val="000000"/>
          <w:sz w:val="24"/>
        </w:rPr>
        <w:t>ОБЩАЯ ХАРАКТЕРИСТИКА УЧЕБНОГО ПРЕДМЕТА «АДАПТИВНАЯ ФИЗИЧЕСКАЯ КУЛЬТУРА»</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При создании рабочей программы учитывалась одна из приоритетных задач современной системы образования – охрана и укрепление здоровья обучающихся, воспитание их </w:t>
      </w:r>
      <w:proofErr w:type="gramStart"/>
      <w:r w:rsidRPr="000E7BE5">
        <w:rPr>
          <w:rFonts w:ascii="Times New Roman" w:eastAsia="Times New Roman" w:hAnsi="Times New Roman" w:cs="Times New Roman"/>
          <w:color w:val="000000"/>
          <w:sz w:val="24"/>
        </w:rPr>
        <w:t>способными</w:t>
      </w:r>
      <w:proofErr w:type="gramEnd"/>
      <w:r w:rsidRPr="000E7BE5">
        <w:rPr>
          <w:rFonts w:ascii="Times New Roman" w:eastAsia="Times New Roman" w:hAnsi="Times New Roman" w:cs="Times New Roman"/>
          <w:color w:val="000000"/>
          <w:sz w:val="24"/>
        </w:rPr>
        <w:t xml:space="preserve"> активно включаться в разнообразные формы здорового образа жизни, умеющими использовать ресурсы адаптивной физической культуры для саморазвития и самоопределения.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(АФК), разрабатываемые для разных </w:t>
      </w:r>
      <w:proofErr w:type="gramStart"/>
      <w:r w:rsidRPr="000E7BE5">
        <w:rPr>
          <w:rFonts w:ascii="Times New Roman" w:eastAsia="Times New Roman" w:hAnsi="Times New Roman" w:cs="Times New Roman"/>
          <w:color w:val="000000"/>
          <w:sz w:val="24"/>
        </w:rPr>
        <w:t>категорий</w:t>
      </w:r>
      <w:proofErr w:type="gramEnd"/>
      <w:r w:rsidRPr="000E7BE5">
        <w:rPr>
          <w:rFonts w:ascii="Times New Roman" w:eastAsia="Times New Roman" w:hAnsi="Times New Roman" w:cs="Times New Roman"/>
          <w:color w:val="000000"/>
          <w:sz w:val="24"/>
        </w:rPr>
        <w:t xml:space="preserve"> обучающихся с ОВЗ.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Учебная дисциплина «Адаптивная физическая культура» является составной частью предметной области «Физическая культура и Основы безопасности жизнедеятельности».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lastRenderedPageBreak/>
        <w:t>Адаптивная физическая культура – это комплекс мер спортивно-оздоровительного характера, направленный на коррекцию нарушенных функций, средство укрепления физического здоровья, повышения и совершенствования двигательных возможностей.</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Программа по адаптивной физической культуре для обучающихся с ЗПР имеет ряд существенных отличий от общеобразовательной программы физического воспитания. Программа имеет коррекционную направленность и разрабатывается с учетом особенностей развития обучающихся с ЗПР. Данная программа должна содействовать всестороннему развитию личности обучающихся, формированию осознанного отношения к своему здоровью, развитию основных физических качеств, компенсации нарушенных функций организма.</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Методика адаптивного физического воспитания обучающихся с ЗПР имеет ряд существенных отличий от основной образовательной программы физического воспитания. Это обусловлено особенностями развития как физической, так и психической сферы обучающегося с ЗПР.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Общими для всех обучающихся с ЗПР являются трудности в усвоении образовательных программ, обусловленные недостаточностью познавательной сферы, специфическими расстройствами психологического развития (школьных навыков, речи и др.), нарушениями в организации деятельности и/или поведения. Достаточно часто у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с ЗПР отмечаются нарушения общей и ручной моторики, зрительно-моторной координации и пространственной ориентировки. Кроме того, трудности в усвоении знаний усугубляются особым неврологическим статусом многих обучающихся с ЗПР, которые характеризуются повышенной утомляемостью, снижением умственной работоспособности, активного внимания и памяти. Задержка психического развития в большинстве случаев является следствием </w:t>
      </w:r>
      <w:proofErr w:type="spellStart"/>
      <w:r w:rsidRPr="000E7BE5">
        <w:rPr>
          <w:rFonts w:ascii="Times New Roman" w:eastAsia="Times New Roman" w:hAnsi="Times New Roman" w:cs="Times New Roman"/>
          <w:color w:val="000000"/>
          <w:sz w:val="24"/>
        </w:rPr>
        <w:t>резидуально</w:t>
      </w:r>
      <w:proofErr w:type="spellEnd"/>
      <w:r w:rsidRPr="000E7BE5">
        <w:rPr>
          <w:rFonts w:ascii="Times New Roman" w:eastAsia="Times New Roman" w:hAnsi="Times New Roman" w:cs="Times New Roman"/>
          <w:color w:val="000000"/>
          <w:sz w:val="24"/>
        </w:rPr>
        <w:t>-органической недостаточности центральной нервной системы, что оказывает влияние и двигательную сферу обучающихся.</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В основу разработки программы по адаптивной физической культуре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с ЗПР на уровне основного общего образования заложены дифференцированный и </w:t>
      </w:r>
      <w:proofErr w:type="spellStart"/>
      <w:r w:rsidRPr="000E7BE5">
        <w:rPr>
          <w:rFonts w:ascii="Times New Roman" w:eastAsia="Times New Roman" w:hAnsi="Times New Roman" w:cs="Times New Roman"/>
          <w:color w:val="000000"/>
          <w:sz w:val="24"/>
        </w:rPr>
        <w:t>деятельностный</w:t>
      </w:r>
      <w:proofErr w:type="spellEnd"/>
      <w:r w:rsidRPr="000E7BE5">
        <w:rPr>
          <w:rFonts w:ascii="Times New Roman" w:eastAsia="Times New Roman" w:hAnsi="Times New Roman" w:cs="Times New Roman"/>
          <w:color w:val="000000"/>
          <w:sz w:val="24"/>
        </w:rPr>
        <w:t xml:space="preserve"> подходы. 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0E7BE5">
        <w:rPr>
          <w:rFonts w:ascii="Times New Roman" w:eastAsia="Times New Roman" w:hAnsi="Times New Roman" w:cs="Times New Roman"/>
          <w:color w:val="000000"/>
          <w:sz w:val="24"/>
        </w:rPr>
        <w:t>обучающимся</w:t>
      </w:r>
      <w:proofErr w:type="gramEnd"/>
      <w:r w:rsidRPr="000E7BE5">
        <w:rPr>
          <w:rFonts w:ascii="Times New Roman" w:eastAsia="Times New Roman" w:hAnsi="Times New Roman" w:cs="Times New Roman"/>
          <w:color w:val="000000"/>
          <w:sz w:val="24"/>
        </w:rPr>
        <w:t xml:space="preserve"> с ЗПР возможность реализовать свой индивидуальный потенциал.</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В процессе разработки программы выделяют несколько групп обучающихся с ЗПР:</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proofErr w:type="gramStart"/>
      <w:r w:rsidRPr="000E7BE5">
        <w:rPr>
          <w:rFonts w:ascii="Times New Roman" w:eastAsia="Times New Roman" w:hAnsi="Times New Roman" w:cs="Times New Roman"/>
          <w:color w:val="000000"/>
          <w:sz w:val="24"/>
        </w:rPr>
        <w:t>обучающиеся</w:t>
      </w:r>
      <w:proofErr w:type="gramEnd"/>
      <w:r w:rsidRPr="000E7BE5">
        <w:rPr>
          <w:rFonts w:ascii="Times New Roman" w:eastAsia="Times New Roman" w:hAnsi="Times New Roman" w:cs="Times New Roman"/>
          <w:color w:val="000000"/>
          <w:sz w:val="24"/>
        </w:rPr>
        <w:t xml:space="preserve"> с ЗПР, физическое развитие которых соотносится с возрастной нормой;</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proofErr w:type="gramStart"/>
      <w:r w:rsidRPr="000E7BE5">
        <w:rPr>
          <w:rFonts w:ascii="Times New Roman" w:eastAsia="Times New Roman" w:hAnsi="Times New Roman" w:cs="Times New Roman"/>
          <w:color w:val="000000"/>
          <w:sz w:val="24"/>
        </w:rPr>
        <w:t>обучающиеся</w:t>
      </w:r>
      <w:proofErr w:type="gramEnd"/>
      <w:r w:rsidRPr="000E7BE5">
        <w:rPr>
          <w:rFonts w:ascii="Times New Roman" w:eastAsia="Times New Roman" w:hAnsi="Times New Roman" w:cs="Times New Roman"/>
          <w:color w:val="000000"/>
          <w:sz w:val="24"/>
        </w:rPr>
        <w:t xml:space="preserve"> с ЗПР, </w:t>
      </w:r>
      <w:bookmarkStart w:id="1" w:name="_Hlk54004381"/>
      <w:r w:rsidRPr="000E7BE5">
        <w:rPr>
          <w:rFonts w:ascii="Times New Roman" w:eastAsia="Times New Roman" w:hAnsi="Times New Roman" w:cs="Times New Roman"/>
          <w:color w:val="000000"/>
          <w:sz w:val="24"/>
        </w:rPr>
        <w:t>отстающие в физическом развитии и формировании двигательных навыков;</w:t>
      </w:r>
      <w:bookmarkEnd w:id="1"/>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обучающиеся с ЗПР, имеющие нарушения здоровья, подтвержденные медицинским заключением, а также дети с инвалидностью по соматическим заболеваниям.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Для обучающихся с ЗПР, </w:t>
      </w:r>
      <w:r w:rsidRPr="000E7BE5">
        <w:rPr>
          <w:rFonts w:ascii="Times New Roman" w:eastAsia="Times New Roman" w:hAnsi="Times New Roman" w:cs="Times New Roman"/>
          <w:i/>
          <w:color w:val="000000"/>
          <w:sz w:val="24"/>
        </w:rPr>
        <w:t>физическое развитие которых приближается или соответствует возрастной норме</w:t>
      </w:r>
      <w:r w:rsidRPr="000E7BE5">
        <w:rPr>
          <w:rFonts w:ascii="Times New Roman" w:eastAsia="Times New Roman" w:hAnsi="Times New Roman" w:cs="Times New Roman"/>
          <w:color w:val="000000"/>
          <w:sz w:val="24"/>
        </w:rPr>
        <w:t xml:space="preserve">, овладение предметом «Физическая культура» все же представляется затруднительным без использования специальных методов и приемов. Чаще всего это связано с особенностями эмоционально-волевой и личностной сферы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с ЗПР. Они отстают от нормально развивающихся сверстников по </w:t>
      </w:r>
      <w:proofErr w:type="spellStart"/>
      <w:r w:rsidRPr="000E7BE5">
        <w:rPr>
          <w:rFonts w:ascii="Times New Roman" w:eastAsia="Times New Roman" w:hAnsi="Times New Roman" w:cs="Times New Roman"/>
          <w:color w:val="000000"/>
          <w:sz w:val="24"/>
        </w:rPr>
        <w:t>сформированности</w:t>
      </w:r>
      <w:proofErr w:type="spellEnd"/>
      <w:r w:rsidRPr="000E7BE5">
        <w:rPr>
          <w:rFonts w:ascii="Times New Roman" w:eastAsia="Times New Roman" w:hAnsi="Times New Roman" w:cs="Times New Roman"/>
          <w:color w:val="000000"/>
          <w:sz w:val="24"/>
        </w:rPr>
        <w:t xml:space="preserve"> произвольного поведения. Уровень произвольной регуляции поведения зависит у них от сложности деятельности, особенно от сложности звена программирования. Наибольшие затруднения вызывает формирование </w:t>
      </w:r>
      <w:proofErr w:type="gramStart"/>
      <w:r w:rsidRPr="000E7BE5">
        <w:rPr>
          <w:rFonts w:ascii="Times New Roman" w:eastAsia="Times New Roman" w:hAnsi="Times New Roman" w:cs="Times New Roman"/>
          <w:color w:val="000000"/>
          <w:sz w:val="24"/>
        </w:rPr>
        <w:t>контроля за</w:t>
      </w:r>
      <w:proofErr w:type="gramEnd"/>
      <w:r w:rsidRPr="000E7BE5">
        <w:rPr>
          <w:rFonts w:ascii="Times New Roman" w:eastAsia="Times New Roman" w:hAnsi="Times New Roman" w:cs="Times New Roman"/>
          <w:color w:val="000000"/>
          <w:sz w:val="24"/>
        </w:rPr>
        <w:t xml:space="preserve"> собственной деятельностью. При формировании двигательных навыков у данной группы обучающихся особые трудности наблюдаются при выполнении заданий, требующих определенных волевых усилий, настойчивости, сосредоточенности на результате. Для </w:t>
      </w:r>
      <w:proofErr w:type="gramStart"/>
      <w:r w:rsidRPr="000E7BE5">
        <w:rPr>
          <w:rFonts w:ascii="Times New Roman" w:eastAsia="Times New Roman" w:hAnsi="Times New Roman" w:cs="Times New Roman"/>
          <w:color w:val="000000"/>
          <w:sz w:val="24"/>
        </w:rPr>
        <w:t>таких</w:t>
      </w:r>
      <w:proofErr w:type="gramEnd"/>
      <w:r w:rsidRPr="000E7BE5">
        <w:rPr>
          <w:rFonts w:ascii="Times New Roman" w:eastAsia="Times New Roman" w:hAnsi="Times New Roman" w:cs="Times New Roman"/>
          <w:color w:val="000000"/>
          <w:sz w:val="24"/>
        </w:rPr>
        <w:t xml:space="preserve"> обучающихся с ЗПР МБОУ «Школа № 50» по согласованию с родителями обучающегося вправе делать выбор между учебным предметом «Физическая культура» и «Адаптивная физическая культура».</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Обучающиеся с ЗПР, </w:t>
      </w:r>
      <w:r w:rsidRPr="000E7BE5">
        <w:rPr>
          <w:rFonts w:ascii="Times New Roman" w:eastAsia="Times New Roman" w:hAnsi="Times New Roman" w:cs="Times New Roman"/>
          <w:i/>
          <w:color w:val="000000"/>
          <w:sz w:val="24"/>
        </w:rPr>
        <w:t>отстающие в физическом развитии и формировании двигательных навыков</w:t>
      </w:r>
      <w:r w:rsidRPr="000E7BE5">
        <w:rPr>
          <w:rFonts w:ascii="Times New Roman" w:eastAsia="Times New Roman" w:hAnsi="Times New Roman" w:cs="Times New Roman"/>
          <w:color w:val="000000"/>
          <w:sz w:val="24"/>
        </w:rPr>
        <w:t xml:space="preserve">, помимо вышеперечисленных проблем личностного развития, имеют более выраженные проблемы нервно-психического плана. В двигательном статусе таких обучающихся практически всегда можно выделить как негрубые нарушения в физическом развитии и функциональном состоянии, так и специфические нарушения психомоторики, связанные с трудностями формирования произвольных осознанных движений, направленных на достижение определенной цели. В результате все задания на уроках физкультуры они выполняют медленнее, чем нормально развивающиеся </w:t>
      </w:r>
      <w:r w:rsidRPr="000E7BE5">
        <w:rPr>
          <w:rFonts w:ascii="Times New Roman" w:eastAsia="Times New Roman" w:hAnsi="Times New Roman" w:cs="Times New Roman"/>
          <w:color w:val="000000"/>
          <w:sz w:val="24"/>
        </w:rPr>
        <w:lastRenderedPageBreak/>
        <w:t xml:space="preserve">обучающиеся, обнаруживаются неточность и неловкость движений. Особые затруднения обнаруживаются при выполнении попеременных движений, сложных двигательных программ. При выполнении произвольных движений может появляться излишнее напряжение мышц, а иногда и непроизвольные движения. У обучающихся с ЗПР данной группы наблюдаются и недостатки координации движений, в которых участвуют группы мышц обеих половин тела. Недостатки моторики и </w:t>
      </w:r>
      <w:proofErr w:type="gramStart"/>
      <w:r w:rsidRPr="000E7BE5">
        <w:rPr>
          <w:rFonts w:ascii="Times New Roman" w:eastAsia="Times New Roman" w:hAnsi="Times New Roman" w:cs="Times New Roman"/>
          <w:color w:val="000000"/>
          <w:sz w:val="24"/>
        </w:rPr>
        <w:t>психомоторики</w:t>
      </w:r>
      <w:proofErr w:type="gramEnd"/>
      <w:r w:rsidRPr="000E7BE5">
        <w:rPr>
          <w:rFonts w:ascii="Times New Roman" w:eastAsia="Times New Roman" w:hAnsi="Times New Roman" w:cs="Times New Roman"/>
          <w:color w:val="000000"/>
          <w:sz w:val="24"/>
        </w:rPr>
        <w:t xml:space="preserve"> обучающихся отрицательно сказываются на возможностях усвоения знаний и умений в области физической культуры. Кроме того, </w:t>
      </w:r>
      <w:proofErr w:type="spellStart"/>
      <w:r w:rsidRPr="000E7BE5">
        <w:rPr>
          <w:rFonts w:ascii="Times New Roman" w:eastAsia="Times New Roman" w:hAnsi="Times New Roman" w:cs="Times New Roman"/>
          <w:color w:val="000000"/>
          <w:sz w:val="24"/>
        </w:rPr>
        <w:t>несформированность</w:t>
      </w:r>
      <w:proofErr w:type="spellEnd"/>
      <w:r w:rsidRPr="000E7BE5">
        <w:rPr>
          <w:rFonts w:ascii="Times New Roman" w:eastAsia="Times New Roman" w:hAnsi="Times New Roman" w:cs="Times New Roman"/>
          <w:color w:val="000000"/>
          <w:sz w:val="24"/>
        </w:rPr>
        <w:t xml:space="preserve"> произвольной регуляции поведения влияет на продуктивность занятий физической культурой: ученики часто не усваивают задания, даваемые учителем, не могут на относительно длительное время сосредоточиться на их выполнении, отвлекаются на любые посторонние стимулы. Им чрезвычайно трудно соблюдать определенный двигательный режим, подчиняться четким правилам поведения на уроках физкультуры. </w:t>
      </w:r>
      <w:proofErr w:type="gramStart"/>
      <w:r w:rsidRPr="000E7BE5">
        <w:rPr>
          <w:rFonts w:ascii="Times New Roman" w:eastAsia="Times New Roman" w:hAnsi="Times New Roman" w:cs="Times New Roman"/>
          <w:color w:val="000000"/>
          <w:sz w:val="24"/>
        </w:rPr>
        <w:t xml:space="preserve">Таким образом, для таких обучающихся необходимо создавать специальные педагогические условия для занятий физической культурой и проводить целенаправленную коррекционную работу. </w:t>
      </w:r>
      <w:proofErr w:type="gramEnd"/>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Для обучающихся с ЗПР, </w:t>
      </w:r>
      <w:r w:rsidRPr="000E7BE5">
        <w:rPr>
          <w:rFonts w:ascii="Times New Roman" w:eastAsia="Times New Roman" w:hAnsi="Times New Roman" w:cs="Times New Roman"/>
          <w:i/>
          <w:color w:val="000000"/>
          <w:sz w:val="24"/>
        </w:rPr>
        <w:t>имеющих отклонения в состоянии здоровья или инвалидность по соматическим заболеваниям</w:t>
      </w:r>
      <w:r w:rsidRPr="000E7BE5">
        <w:rPr>
          <w:rFonts w:ascii="Times New Roman" w:eastAsia="Times New Roman" w:hAnsi="Times New Roman" w:cs="Times New Roman"/>
          <w:color w:val="000000"/>
          <w:sz w:val="24"/>
        </w:rPr>
        <w:t xml:space="preserve">, характерны специфические особенности двигательного развития, связанные именно с тем заболеванием, которое имеет </w:t>
      </w:r>
      <w:proofErr w:type="gramStart"/>
      <w:r w:rsidRPr="000E7BE5">
        <w:rPr>
          <w:rFonts w:ascii="Times New Roman" w:eastAsia="Times New Roman" w:hAnsi="Times New Roman" w:cs="Times New Roman"/>
          <w:color w:val="000000"/>
          <w:sz w:val="24"/>
        </w:rPr>
        <w:t>обучающийся</w:t>
      </w:r>
      <w:proofErr w:type="gramEnd"/>
      <w:r w:rsidRPr="000E7BE5">
        <w:rPr>
          <w:rFonts w:ascii="Times New Roman" w:eastAsia="Times New Roman" w:hAnsi="Times New Roman" w:cs="Times New Roman"/>
          <w:color w:val="000000"/>
          <w:sz w:val="24"/>
        </w:rPr>
        <w:t xml:space="preserve">. Как правило, соматическое заболевание осложняет все вышеперечисленные особенности психофизического развития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с ЗПР. Очень часто в замедлении темпа развития </w:t>
      </w:r>
      <w:proofErr w:type="gramStart"/>
      <w:r w:rsidRPr="000E7BE5">
        <w:rPr>
          <w:rFonts w:ascii="Times New Roman" w:eastAsia="Times New Roman" w:hAnsi="Times New Roman" w:cs="Times New Roman"/>
          <w:color w:val="000000"/>
          <w:sz w:val="24"/>
        </w:rPr>
        <w:t>таких</w:t>
      </w:r>
      <w:proofErr w:type="gramEnd"/>
      <w:r w:rsidRPr="000E7BE5">
        <w:rPr>
          <w:rFonts w:ascii="Times New Roman" w:eastAsia="Times New Roman" w:hAnsi="Times New Roman" w:cs="Times New Roman"/>
          <w:color w:val="000000"/>
          <w:sz w:val="24"/>
        </w:rPr>
        <w:t xml:space="preserve"> обучающихся принимает участие стойкая соматогенная астения, которая приводит к повышенной утомляемости, истощаемости, неспособности к длительному умственному и физическому напряжению. Обучающиеся</w:t>
      </w:r>
      <w:r w:rsidRPr="000E7BE5" w:rsidDel="00AC5CEC">
        <w:rPr>
          <w:rFonts w:ascii="Times New Roman" w:eastAsia="Times New Roman" w:hAnsi="Times New Roman" w:cs="Times New Roman"/>
          <w:color w:val="000000"/>
          <w:sz w:val="24"/>
        </w:rPr>
        <w:t xml:space="preserve"> </w:t>
      </w:r>
      <w:r w:rsidRPr="000E7BE5">
        <w:rPr>
          <w:rFonts w:ascii="Times New Roman" w:eastAsia="Times New Roman" w:hAnsi="Times New Roman" w:cs="Times New Roman"/>
          <w:color w:val="000000"/>
          <w:sz w:val="24"/>
        </w:rPr>
        <w:t xml:space="preserve">часто жалуются на усталость, головные боли, нарушения сна и резкое падение работоспособности. В ответ на чрезмерную школьную нагрузку у </w:t>
      </w:r>
      <w:proofErr w:type="gramStart"/>
      <w:r w:rsidRPr="000E7BE5">
        <w:rPr>
          <w:rFonts w:ascii="Times New Roman" w:eastAsia="Times New Roman" w:hAnsi="Times New Roman" w:cs="Times New Roman"/>
          <w:color w:val="000000"/>
          <w:sz w:val="24"/>
        </w:rPr>
        <w:t>таких</w:t>
      </w:r>
      <w:proofErr w:type="gramEnd"/>
      <w:r w:rsidRPr="000E7BE5">
        <w:rPr>
          <w:rFonts w:ascii="Times New Roman" w:eastAsia="Times New Roman" w:hAnsi="Times New Roman" w:cs="Times New Roman"/>
          <w:color w:val="000000"/>
          <w:sz w:val="24"/>
        </w:rPr>
        <w:t xml:space="preserve"> обучающихся</w:t>
      </w:r>
      <w:r w:rsidRPr="000E7BE5" w:rsidDel="00AC5CEC">
        <w:rPr>
          <w:rFonts w:ascii="Times New Roman" w:eastAsia="Times New Roman" w:hAnsi="Times New Roman" w:cs="Times New Roman"/>
          <w:color w:val="000000"/>
          <w:sz w:val="24"/>
        </w:rPr>
        <w:t xml:space="preserve"> </w:t>
      </w:r>
      <w:r w:rsidRPr="000E7BE5">
        <w:rPr>
          <w:rFonts w:ascii="Times New Roman" w:eastAsia="Times New Roman" w:hAnsi="Times New Roman" w:cs="Times New Roman"/>
          <w:color w:val="000000"/>
          <w:sz w:val="24"/>
        </w:rPr>
        <w:t>может возникать переутомление. Таким образом, при обучении данной группы обучающихся, прежде всего необходимы строгая регламентация учебной нагрузки, профилактика переутомления, создание обстановки эмоционального комфорта как в образовательной организации, так и в семье, забота родителей об охране и укреплении физического и психического здоровья ребенка. Занятия физической культурой должны быть индивидуализированы и зависеть от медицинских рекомендаций лечащего врача. Прежде чем приступать к разработке индивидуального плана занятий адаптивной физической культурой, необходимо очень внимательно ознакомиться с показаниями и противопоказаниями к физическим нагрузкам, строго соблюдать медицинские рекомендации.</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Обучающиеся с ЗПР с физическим развитием, близким к возрастной норме, и обучающиеся с ЗПР, психофизическое развитие </w:t>
      </w:r>
      <w:proofErr w:type="gramStart"/>
      <w:r w:rsidRPr="000E7BE5">
        <w:rPr>
          <w:rFonts w:ascii="Times New Roman" w:eastAsia="Times New Roman" w:hAnsi="Times New Roman" w:cs="Times New Roman"/>
          <w:color w:val="000000"/>
          <w:sz w:val="24"/>
        </w:rPr>
        <w:t>которых</w:t>
      </w:r>
      <w:proofErr w:type="gramEnd"/>
      <w:r w:rsidRPr="000E7BE5">
        <w:rPr>
          <w:rFonts w:ascii="Times New Roman" w:eastAsia="Times New Roman" w:hAnsi="Times New Roman" w:cs="Times New Roman"/>
          <w:color w:val="000000"/>
          <w:sz w:val="24"/>
        </w:rPr>
        <w:t xml:space="preserve"> задержано, посещают уроки физической культуры вместе с нормально развивающимися сверстниками. Учитель физкультуры реализует индивидуально-дифференцированный подход к физическому воспитанию обучающихся с ЗПР, осуществляет коррекционную направленность урока в соответствии с особыми образовательными потребностями этих обучающихся. Обучающиеся</w:t>
      </w:r>
      <w:r w:rsidRPr="000E7BE5" w:rsidDel="00AC5CEC">
        <w:rPr>
          <w:rFonts w:ascii="Times New Roman" w:eastAsia="Times New Roman" w:hAnsi="Times New Roman" w:cs="Times New Roman"/>
          <w:color w:val="000000"/>
          <w:sz w:val="24"/>
        </w:rPr>
        <w:t xml:space="preserve"> </w:t>
      </w:r>
      <w:r w:rsidRPr="000E7BE5">
        <w:rPr>
          <w:rFonts w:ascii="Times New Roman" w:eastAsia="Times New Roman" w:hAnsi="Times New Roman" w:cs="Times New Roman"/>
          <w:color w:val="000000"/>
          <w:sz w:val="24"/>
        </w:rPr>
        <w:t xml:space="preserve">с ЗПР с нарушениями здоровья или инвалидностью занимаются адаптивной физической культурой в соответствии с медицинскими рекомендациями.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Адаптивная физическая культура занимает важное место не только в образовательном процессе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с ЗПР, но и в целом является частью системы комплексного психолого-медико-педагогического сопровождения. Высокий потенциал дисциплины как эффективного метода социализации лиц с ЗПР признается специалистами в сфере образования, физической культуры и спорта, здравоохранения и социальной защиты.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Занятия адаптивной физкультурой предполагают взаимосвязь и психофизическое единство организованной двигательной деятельности и целенаправленного формирования личности обучающегося, коррекцию и развитие его познавательных способностей, сенсорных систем, высших психических функций, общения, мотивов, интересов, потребностей, самовоспитания. Личностные и предметные результаты освоения дисциплины непосредственно влияют на уровень развития жизненной компетенции обучающихся в части формирования и развития социальных навыков, формирующихся неполноценно из-за недостатков психического и физического развития обучающихся</w:t>
      </w:r>
      <w:r w:rsidRPr="000E7BE5" w:rsidDel="00AC5CEC">
        <w:rPr>
          <w:rFonts w:ascii="Times New Roman" w:eastAsia="Times New Roman" w:hAnsi="Times New Roman" w:cs="Times New Roman"/>
          <w:color w:val="000000"/>
          <w:sz w:val="24"/>
        </w:rPr>
        <w:t xml:space="preserve"> </w:t>
      </w:r>
      <w:r w:rsidRPr="000E7BE5">
        <w:rPr>
          <w:rFonts w:ascii="Times New Roman" w:eastAsia="Times New Roman" w:hAnsi="Times New Roman" w:cs="Times New Roman"/>
          <w:color w:val="000000"/>
          <w:sz w:val="24"/>
        </w:rPr>
        <w:t>с ЗПР.</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lastRenderedPageBreak/>
        <w:t xml:space="preserve">Особые образовательные потребности обучающихся с ЗПР определяются спецификой функционирования их центральной нервной системы, которая выражается в недостаточности моторной </w:t>
      </w:r>
      <w:proofErr w:type="spellStart"/>
      <w:r w:rsidRPr="000E7BE5">
        <w:rPr>
          <w:rFonts w:ascii="Times New Roman" w:eastAsia="Times New Roman" w:hAnsi="Times New Roman" w:cs="Times New Roman"/>
          <w:color w:val="000000"/>
          <w:sz w:val="24"/>
        </w:rPr>
        <w:t>скоординированности</w:t>
      </w:r>
      <w:proofErr w:type="spellEnd"/>
      <w:r w:rsidRPr="000E7BE5">
        <w:rPr>
          <w:rFonts w:ascii="Times New Roman" w:eastAsia="Times New Roman" w:hAnsi="Times New Roman" w:cs="Times New Roman"/>
          <w:color w:val="000000"/>
          <w:sz w:val="24"/>
        </w:rPr>
        <w:t xml:space="preserve"> сложных двигательных актов, сниженной скорости двигательных реакций, недостаточной ловкости при выполнении упражнений, а также в особенностях психического развития и речи, приводящих к трудностям </w:t>
      </w:r>
      <w:proofErr w:type="spellStart"/>
      <w:r w:rsidRPr="000E7BE5">
        <w:rPr>
          <w:rFonts w:ascii="Times New Roman" w:eastAsia="Times New Roman" w:hAnsi="Times New Roman" w:cs="Times New Roman"/>
          <w:color w:val="000000"/>
          <w:sz w:val="24"/>
        </w:rPr>
        <w:t>саморегуляции</w:t>
      </w:r>
      <w:proofErr w:type="spellEnd"/>
      <w:r w:rsidRPr="000E7BE5">
        <w:rPr>
          <w:rFonts w:ascii="Times New Roman" w:eastAsia="Times New Roman" w:hAnsi="Times New Roman" w:cs="Times New Roman"/>
          <w:color w:val="000000"/>
          <w:sz w:val="24"/>
        </w:rPr>
        <w:t xml:space="preserve"> и понимания сложных семантических конструкций. </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К особым образовательным потребностям обучающихся с ЗПР в части занятий физической культурой и спортом относятся потребности:</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во включении в содержание занятий физической культурой и спортом коррекционно-развивающей работы, предусматривающей коррекцию и развитие точности, ловкости и </w:t>
      </w:r>
      <w:proofErr w:type="spellStart"/>
      <w:r w:rsidRPr="000E7BE5">
        <w:rPr>
          <w:rFonts w:ascii="Times New Roman" w:eastAsia="Times New Roman" w:hAnsi="Times New Roman" w:cs="Times New Roman"/>
          <w:color w:val="000000"/>
          <w:sz w:val="24"/>
        </w:rPr>
        <w:t>скоординированности</w:t>
      </w:r>
      <w:proofErr w:type="spellEnd"/>
      <w:r w:rsidRPr="000E7BE5">
        <w:rPr>
          <w:rFonts w:ascii="Times New Roman" w:eastAsia="Times New Roman" w:hAnsi="Times New Roman" w:cs="Times New Roman"/>
          <w:color w:val="000000"/>
          <w:sz w:val="24"/>
        </w:rPr>
        <w:t xml:space="preserve"> движений; упражнений, способствующих налаживанию межполушарных связей и отработке быстроты двигательных реакций;</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в создании условий для формирования </w:t>
      </w:r>
      <w:proofErr w:type="spellStart"/>
      <w:r w:rsidRPr="000E7BE5">
        <w:rPr>
          <w:rFonts w:ascii="Times New Roman" w:eastAsia="Times New Roman" w:hAnsi="Times New Roman" w:cs="Times New Roman"/>
          <w:color w:val="000000"/>
          <w:sz w:val="24"/>
        </w:rPr>
        <w:t>саморегуляции</w:t>
      </w:r>
      <w:proofErr w:type="spellEnd"/>
      <w:r w:rsidRPr="000E7BE5">
        <w:rPr>
          <w:rFonts w:ascii="Times New Roman" w:eastAsia="Times New Roman" w:hAnsi="Times New Roman" w:cs="Times New Roman"/>
          <w:color w:val="000000"/>
          <w:sz w:val="24"/>
        </w:rPr>
        <w:t xml:space="preserve"> деятельности и поведения;</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в организации образовательного процесса с учетом индивидуализации содержания, методов и сре</w:t>
      </w:r>
      <w:proofErr w:type="gramStart"/>
      <w:r w:rsidRPr="000E7BE5">
        <w:rPr>
          <w:rFonts w:ascii="Times New Roman" w:eastAsia="Times New Roman" w:hAnsi="Times New Roman" w:cs="Times New Roman"/>
          <w:color w:val="000000"/>
          <w:sz w:val="24"/>
        </w:rPr>
        <w:t>дств в с</w:t>
      </w:r>
      <w:proofErr w:type="gramEnd"/>
      <w:r w:rsidRPr="000E7BE5">
        <w:rPr>
          <w:rFonts w:ascii="Times New Roman" w:eastAsia="Times New Roman" w:hAnsi="Times New Roman" w:cs="Times New Roman"/>
          <w:color w:val="000000"/>
          <w:sz w:val="24"/>
        </w:rPr>
        <w:t>оответствии с особыми образовательными потребностями и состоянием здоровья обучающегося с ЗПР;</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в предоставлении дифференцированных требований к процессу и результатам занятий с учетом психофизических возможностей </w:t>
      </w:r>
      <w:proofErr w:type="gramStart"/>
      <w:r w:rsidRPr="000E7BE5">
        <w:rPr>
          <w:rFonts w:ascii="Times New Roman" w:eastAsia="Times New Roman" w:hAnsi="Times New Roman" w:cs="Times New Roman"/>
          <w:color w:val="000000"/>
          <w:sz w:val="24"/>
        </w:rPr>
        <w:t>обучающегося</w:t>
      </w:r>
      <w:proofErr w:type="gramEnd"/>
      <w:r w:rsidRPr="000E7BE5">
        <w:rPr>
          <w:rFonts w:ascii="Times New Roman" w:eastAsia="Times New Roman" w:hAnsi="Times New Roman" w:cs="Times New Roman"/>
          <w:color w:val="000000"/>
          <w:sz w:val="24"/>
        </w:rPr>
        <w:t>;</w:t>
      </w:r>
    </w:p>
    <w:p w:rsidR="000E7BE5" w:rsidRPr="000E7BE5" w:rsidRDefault="000E7BE5" w:rsidP="000E7BE5">
      <w:pPr>
        <w:numPr>
          <w:ilvl w:val="0"/>
          <w:numId w:val="13"/>
        </w:numPr>
        <w:autoSpaceDE w:val="0"/>
        <w:autoSpaceDN w:val="0"/>
        <w:spacing w:after="0" w:line="240" w:lineRule="auto"/>
        <w:ind w:right="288"/>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в формировании интереса к занятиям физической культурой и спортом, представлений и навыков здорового образа жизни.</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Личностные, </w:t>
      </w:r>
      <w:proofErr w:type="spellStart"/>
      <w:r w:rsidRPr="000E7BE5">
        <w:rPr>
          <w:rFonts w:ascii="Times New Roman" w:eastAsia="Times New Roman" w:hAnsi="Times New Roman" w:cs="Times New Roman"/>
          <w:color w:val="000000"/>
          <w:sz w:val="24"/>
        </w:rPr>
        <w:t>метапредметные</w:t>
      </w:r>
      <w:proofErr w:type="spellEnd"/>
      <w:r w:rsidRPr="000E7BE5">
        <w:rPr>
          <w:rFonts w:ascii="Times New Roman" w:eastAsia="Times New Roman" w:hAnsi="Times New Roman" w:cs="Times New Roman"/>
          <w:color w:val="000000"/>
          <w:sz w:val="24"/>
        </w:rPr>
        <w:t xml:space="preserve"> и предметные результаты освоения учебной дисциплины «Адаптивная физическая культура» непосредственно влияют на уровень жизненных компетенций обучающихся в части формирования и развития социальных навыков.</w:t>
      </w:r>
    </w:p>
    <w:p w:rsidR="000E7BE5" w:rsidRPr="000E7BE5" w:rsidRDefault="000E7BE5" w:rsidP="000E7BE5">
      <w:pPr>
        <w:autoSpaceDE w:val="0"/>
        <w:autoSpaceDN w:val="0"/>
        <w:spacing w:after="0" w:line="240" w:lineRule="auto"/>
        <w:ind w:right="288" w:firstLine="567"/>
        <w:jc w:val="both"/>
        <w:rPr>
          <w:rFonts w:ascii="Times New Roman" w:eastAsia="Times New Roman" w:hAnsi="Times New Roman" w:cs="Times New Roman"/>
          <w:color w:val="000000"/>
          <w:sz w:val="24"/>
        </w:rPr>
      </w:pPr>
    </w:p>
    <w:p w:rsidR="000E7BE5" w:rsidRPr="000E7BE5" w:rsidRDefault="000E7BE5" w:rsidP="000E7BE5">
      <w:pPr>
        <w:autoSpaceDE w:val="0"/>
        <w:autoSpaceDN w:val="0"/>
        <w:spacing w:after="0" w:line="240" w:lineRule="auto"/>
        <w:ind w:right="288" w:firstLine="567"/>
        <w:jc w:val="center"/>
        <w:rPr>
          <w:rFonts w:ascii="Times New Roman" w:eastAsia="MS Mincho" w:hAnsi="Times New Roman" w:cs="Times New Roman"/>
          <w:b/>
          <w:sz w:val="24"/>
          <w:szCs w:val="24"/>
        </w:rPr>
      </w:pPr>
      <w:r w:rsidRPr="000E7BE5">
        <w:rPr>
          <w:rFonts w:ascii="Times New Roman" w:eastAsia="MS Mincho" w:hAnsi="Times New Roman" w:cs="Times New Roman"/>
          <w:b/>
          <w:sz w:val="24"/>
          <w:szCs w:val="24"/>
        </w:rPr>
        <w:t>АКТУАЛЬНОСТЬ ПРОГРАММЫ</w:t>
      </w:r>
    </w:p>
    <w:p w:rsidR="000E7BE5" w:rsidRPr="000E7BE5" w:rsidRDefault="000E7BE5" w:rsidP="000E7BE5">
      <w:pPr>
        <w:autoSpaceDE w:val="0"/>
        <w:autoSpaceDN w:val="0"/>
        <w:spacing w:after="0" w:line="240" w:lineRule="auto"/>
        <w:ind w:right="288" w:firstLine="567"/>
        <w:jc w:val="center"/>
        <w:rPr>
          <w:rFonts w:ascii="Times New Roman" w:eastAsia="MS Mincho" w:hAnsi="Times New Roman" w:cs="Times New Roman"/>
          <w:b/>
          <w:sz w:val="24"/>
          <w:szCs w:val="24"/>
        </w:rPr>
      </w:pP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Актуальность программы </w:t>
      </w:r>
      <w:proofErr w:type="gramStart"/>
      <w:r w:rsidRPr="000E7BE5">
        <w:rPr>
          <w:rFonts w:ascii="Times New Roman" w:eastAsia="MS Mincho" w:hAnsi="Times New Roman" w:cs="Times New Roman"/>
          <w:sz w:val="24"/>
          <w:szCs w:val="24"/>
        </w:rPr>
        <w:t>определяется</w:t>
      </w:r>
      <w:proofErr w:type="gramEnd"/>
      <w:r w:rsidRPr="000E7BE5">
        <w:rPr>
          <w:rFonts w:ascii="Times New Roman" w:eastAsia="MS Mincho" w:hAnsi="Times New Roman" w:cs="Times New Roman"/>
          <w:sz w:val="24"/>
          <w:szCs w:val="24"/>
        </w:rPr>
        <w:t xml:space="preserve"> прежде всего тем, что рассчитана на обучающихся, имеющих ограниченные возможности здоровья, а также учитывает следующие психические особенности детей: неустойчивое внимание, малый объём памяти, неточность и затруднение при воспроизведении материала, </w:t>
      </w:r>
      <w:proofErr w:type="spellStart"/>
      <w:r w:rsidRPr="000E7BE5">
        <w:rPr>
          <w:rFonts w:ascii="Times New Roman" w:eastAsia="MS Mincho" w:hAnsi="Times New Roman" w:cs="Times New Roman"/>
          <w:sz w:val="24"/>
          <w:szCs w:val="24"/>
        </w:rPr>
        <w:t>несформированность</w:t>
      </w:r>
      <w:proofErr w:type="spellEnd"/>
      <w:r w:rsidRPr="000E7BE5">
        <w:rPr>
          <w:rFonts w:ascii="Times New Roman" w:eastAsia="MS Mincho" w:hAnsi="Times New Roman" w:cs="Times New Roman"/>
          <w:sz w:val="24"/>
          <w:szCs w:val="24"/>
        </w:rPr>
        <w:t xml:space="preserve"> мыслительных операций анализа; синтеза, сравнения, обобщения, нарушения речи. Для детей данной группы   характерны   слабость   нервных   процессов, нарушения   внимания, быстрая утомляемость и сниженная работоспособность.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         В условиях правильного обучения эти дети постепенно преодолевают задержку общего психического развития, усваивая знания и навыки, необходимые для социальной адаптации. Этому способствует наличие ряда сохранных звеньев в структуре их психики, и прежде всего, потенциально сохранных возможностей развития высших психических функций.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       Концепция модернизации российского образования определяет цели общего образования на современном этапе. Она подчеркивает необходимость «ориентации образования не только на усвоение </w:t>
      </w:r>
      <w:proofErr w:type="gramStart"/>
      <w:r w:rsidRPr="000E7BE5">
        <w:rPr>
          <w:rFonts w:ascii="Times New Roman" w:eastAsia="MS Mincho" w:hAnsi="Times New Roman" w:cs="Times New Roman"/>
          <w:sz w:val="24"/>
          <w:szCs w:val="24"/>
        </w:rPr>
        <w:t>обучающимися</w:t>
      </w:r>
      <w:proofErr w:type="gramEnd"/>
      <w:r w:rsidRPr="000E7BE5">
        <w:rPr>
          <w:rFonts w:ascii="Times New Roman" w:eastAsia="MS Mincho" w:hAnsi="Times New Roman" w:cs="Times New Roman"/>
          <w:sz w:val="24"/>
          <w:szCs w:val="24"/>
        </w:rPr>
        <w:t xml:space="preserve"> определенной суммы знаний, но и на развитие его личности, его познавательных и созидательных способностей». На основании требований федерального государственного образовательного стандарта в содержании Программы предполагается реализовать актуальные в настоящее время </w:t>
      </w:r>
      <w:proofErr w:type="spellStart"/>
      <w:r w:rsidRPr="000E7BE5">
        <w:rPr>
          <w:rFonts w:ascii="Times New Roman" w:eastAsia="MS Mincho" w:hAnsi="Times New Roman" w:cs="Times New Roman"/>
          <w:sz w:val="24"/>
          <w:szCs w:val="24"/>
        </w:rPr>
        <w:t>компетентностный</w:t>
      </w:r>
      <w:proofErr w:type="spellEnd"/>
      <w:r w:rsidRPr="000E7BE5">
        <w:rPr>
          <w:rFonts w:ascii="Times New Roman" w:eastAsia="MS Mincho" w:hAnsi="Times New Roman" w:cs="Times New Roman"/>
          <w:sz w:val="24"/>
          <w:szCs w:val="24"/>
        </w:rPr>
        <w:t xml:space="preserve">, </w:t>
      </w:r>
      <w:proofErr w:type="gramStart"/>
      <w:r w:rsidRPr="000E7BE5">
        <w:rPr>
          <w:rFonts w:ascii="Times New Roman" w:eastAsia="MS Mincho" w:hAnsi="Times New Roman" w:cs="Times New Roman"/>
          <w:sz w:val="24"/>
          <w:szCs w:val="24"/>
        </w:rPr>
        <w:t>личностно-ориентированный</w:t>
      </w:r>
      <w:proofErr w:type="gram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деятельностный</w:t>
      </w:r>
      <w:proofErr w:type="spellEnd"/>
      <w:r w:rsidRPr="000E7BE5">
        <w:rPr>
          <w:rFonts w:ascii="Times New Roman" w:eastAsia="MS Mincho" w:hAnsi="Times New Roman" w:cs="Times New Roman"/>
          <w:sz w:val="24"/>
          <w:szCs w:val="24"/>
        </w:rPr>
        <w:t xml:space="preserve"> подходы  для успешной социализации, дальнейшего образования и трудовой деятельности обучающихся с ОВЗ.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proofErr w:type="gramStart"/>
      <w:r w:rsidRPr="000E7BE5">
        <w:rPr>
          <w:rFonts w:ascii="Times New Roman" w:eastAsia="MS Mincho" w:hAnsi="Times New Roman" w:cs="Times New Roman"/>
          <w:sz w:val="24"/>
          <w:szCs w:val="24"/>
        </w:rPr>
        <w:t xml:space="preserve">Данная  программа, сохраняет основное содержание образования, принятое для массовой школы и  отличается тем, что предусматривает коррекционную работу с обучающимися имеющие  ограниченные возможности здоровья. </w:t>
      </w:r>
      <w:proofErr w:type="gramEnd"/>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Основные направления коррекционной работы с </w:t>
      </w:r>
      <w:proofErr w:type="gramStart"/>
      <w:r w:rsidRPr="000E7BE5">
        <w:rPr>
          <w:rFonts w:ascii="Times New Roman" w:eastAsia="MS Mincho" w:hAnsi="Times New Roman" w:cs="Times New Roman"/>
          <w:sz w:val="24"/>
          <w:szCs w:val="24"/>
        </w:rPr>
        <w:t>обучающимися</w:t>
      </w:r>
      <w:proofErr w:type="gramEnd"/>
      <w:r w:rsidRPr="000E7BE5">
        <w:rPr>
          <w:rFonts w:ascii="Times New Roman" w:eastAsia="MS Mincho" w:hAnsi="Times New Roman" w:cs="Times New Roman"/>
          <w:sz w:val="24"/>
          <w:szCs w:val="24"/>
        </w:rPr>
        <w:t xml:space="preserve"> имеющие ОВЗ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Характерными особенностями </w:t>
      </w:r>
      <w:proofErr w:type="gramStart"/>
      <w:r w:rsidRPr="000E7BE5">
        <w:rPr>
          <w:rFonts w:ascii="Times New Roman" w:eastAsia="MS Mincho" w:hAnsi="Times New Roman" w:cs="Times New Roman"/>
          <w:sz w:val="24"/>
          <w:szCs w:val="24"/>
        </w:rPr>
        <w:t>обучающихся</w:t>
      </w:r>
      <w:proofErr w:type="gramEnd"/>
      <w:r w:rsidRPr="000E7BE5">
        <w:rPr>
          <w:rFonts w:ascii="Times New Roman" w:eastAsia="MS Mincho" w:hAnsi="Times New Roman" w:cs="Times New Roman"/>
          <w:sz w:val="24"/>
          <w:szCs w:val="24"/>
        </w:rPr>
        <w:t xml:space="preserve">  с  ОВЗ  являются недостаточность внимания, </w:t>
      </w:r>
      <w:proofErr w:type="spellStart"/>
      <w:r w:rsidRPr="000E7BE5">
        <w:rPr>
          <w:rFonts w:ascii="Times New Roman" w:eastAsia="MS Mincho" w:hAnsi="Times New Roman" w:cs="Times New Roman"/>
          <w:sz w:val="24"/>
          <w:szCs w:val="24"/>
        </w:rPr>
        <w:t>гиперактивность</w:t>
      </w:r>
      <w:proofErr w:type="spellEnd"/>
      <w:r w:rsidRPr="000E7BE5">
        <w:rPr>
          <w:rFonts w:ascii="Times New Roman" w:eastAsia="MS Mincho" w:hAnsi="Times New Roman" w:cs="Times New Roman"/>
          <w:sz w:val="24"/>
          <w:szCs w:val="24"/>
        </w:rPr>
        <w:t xml:space="preserve">, снижение памяти, замедленный темп мыслительной деятельности, трудности регуляции поведения. Однако стимуляция деятельности этих обучающихся, оказание им своевременной помощи позволяет выделить у них зону ближайшего развития. Поэтому обучающиеся с ОВЗ, при создании им определенных </w:t>
      </w:r>
      <w:r w:rsidRPr="000E7BE5">
        <w:rPr>
          <w:rFonts w:ascii="Times New Roman" w:eastAsia="MS Mincho" w:hAnsi="Times New Roman" w:cs="Times New Roman"/>
          <w:sz w:val="24"/>
          <w:szCs w:val="24"/>
        </w:rPr>
        <w:lastRenderedPageBreak/>
        <w:t xml:space="preserve">образовательных условий, способны овладеть программой основной общеобразовательной школы и в большинстве случаев продолжить образование.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 Содержание программы направлено на решение следующих коррекционных задач: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продолжить формировать познавательные интересы учащихся и их самообразовательные навыки; создать условия для </w:t>
      </w:r>
      <w:proofErr w:type="gramStart"/>
      <w:r w:rsidRPr="000E7BE5">
        <w:rPr>
          <w:rFonts w:ascii="Times New Roman" w:eastAsia="MS Mincho" w:hAnsi="Times New Roman" w:cs="Times New Roman"/>
          <w:sz w:val="24"/>
          <w:szCs w:val="24"/>
        </w:rPr>
        <w:t>развития</w:t>
      </w:r>
      <w:proofErr w:type="gramEnd"/>
      <w:r w:rsidRPr="000E7BE5">
        <w:rPr>
          <w:rFonts w:ascii="Times New Roman" w:eastAsia="MS Mincho" w:hAnsi="Times New Roman" w:cs="Times New Roman"/>
          <w:sz w:val="24"/>
          <w:szCs w:val="24"/>
        </w:rPr>
        <w:t xml:space="preserve"> обучающегося в своем персональном темпе, исходя из его образовательных способностей и интересов;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приобрести (достигнуть) </w:t>
      </w:r>
      <w:proofErr w:type="gramStart"/>
      <w:r w:rsidRPr="000E7BE5">
        <w:rPr>
          <w:rFonts w:ascii="Times New Roman" w:eastAsia="MS Mincho" w:hAnsi="Times New Roman" w:cs="Times New Roman"/>
          <w:sz w:val="24"/>
          <w:szCs w:val="24"/>
        </w:rPr>
        <w:t>обучающимся</w:t>
      </w:r>
      <w:proofErr w:type="gramEnd"/>
      <w:r w:rsidRPr="000E7BE5">
        <w:rPr>
          <w:rFonts w:ascii="Times New Roman" w:eastAsia="MS Mincho" w:hAnsi="Times New Roman" w:cs="Times New Roman"/>
          <w:sz w:val="24"/>
          <w:szCs w:val="24"/>
        </w:rPr>
        <w:t xml:space="preserve"> уровня образованности, соответствующего его личному потенциалу и обеспечивающего возможность продолжения образования и дальнейшего развития; </w:t>
      </w:r>
    </w:p>
    <w:p w:rsidR="000E7BE5" w:rsidRPr="000E7BE5" w:rsidRDefault="000E7BE5" w:rsidP="000E7BE5">
      <w:pPr>
        <w:autoSpaceDE w:val="0"/>
        <w:autoSpaceDN w:val="0"/>
        <w:spacing w:after="0" w:line="240" w:lineRule="auto"/>
        <w:ind w:right="288" w:firstLine="567"/>
        <w:jc w:val="both"/>
        <w:rPr>
          <w:rFonts w:ascii="Times New Roman" w:eastAsia="MS Mincho" w:hAnsi="Times New Roman" w:cs="Times New Roman"/>
          <w:sz w:val="24"/>
          <w:szCs w:val="24"/>
        </w:rPr>
      </w:pPr>
      <w:proofErr w:type="gramStart"/>
      <w:r w:rsidRPr="000E7BE5">
        <w:rPr>
          <w:rFonts w:ascii="Times New Roman" w:eastAsia="MS Mincho" w:hAnsi="Times New Roman" w:cs="Times New Roman"/>
          <w:sz w:val="24"/>
          <w:szCs w:val="24"/>
        </w:rPr>
        <w:t xml:space="preserve">Важнейшим условием построения учебного процесса для обучающихся с ОВЗ, является  доступность, что достигается выделением в каждой теме главного, дифференциацией материала, многократного повторения  пройденного материала, выполнение заданий по алгоритму, ликвидация пробелов. </w:t>
      </w:r>
      <w:proofErr w:type="gramEnd"/>
    </w:p>
    <w:p w:rsidR="000E7BE5" w:rsidRPr="000E7BE5" w:rsidRDefault="000E7BE5" w:rsidP="000E7BE5">
      <w:pPr>
        <w:autoSpaceDE w:val="0"/>
        <w:autoSpaceDN w:val="0"/>
        <w:spacing w:after="0" w:line="240" w:lineRule="auto"/>
        <w:ind w:right="288" w:firstLine="567"/>
        <w:jc w:val="both"/>
        <w:rPr>
          <w:rFonts w:ascii="Cambria" w:eastAsia="MS Mincho" w:hAnsi="Cambria" w:cs="Times New Roman"/>
        </w:rPr>
      </w:pPr>
      <w:r w:rsidRPr="000E7BE5">
        <w:rPr>
          <w:rFonts w:ascii="Times New Roman" w:eastAsia="MS Mincho" w:hAnsi="Times New Roman" w:cs="Times New Roman"/>
          <w:sz w:val="24"/>
          <w:szCs w:val="24"/>
        </w:rPr>
        <w:t xml:space="preserve">В обучении детей с ОВЗ используются программы адаптированные к возможностям обучающихся. Программа направлена на разностороннее развитие личности обучающихся, способствуют их умственному развитию, обеспечивают гражданское, нравственное, трудовое, эстетическое и физическое воспитание. </w:t>
      </w:r>
      <w:proofErr w:type="gramStart"/>
      <w:r w:rsidRPr="000E7BE5">
        <w:rPr>
          <w:rFonts w:ascii="Times New Roman" w:eastAsia="MS Mincho" w:hAnsi="Times New Roman" w:cs="Times New Roman"/>
          <w:sz w:val="24"/>
          <w:szCs w:val="24"/>
        </w:rPr>
        <w:t>Программа содержит материал, помогающий обучающимся  достичь того уровня общеобразовательных знаний и умений, трудовых навыков, который необходим им для социальной адаптации.</w:t>
      </w:r>
      <w:proofErr w:type="gramEnd"/>
      <w:r w:rsidRPr="000E7BE5">
        <w:rPr>
          <w:rFonts w:ascii="Times New Roman" w:eastAsia="MS Mincho" w:hAnsi="Times New Roman" w:cs="Times New Roman"/>
          <w:sz w:val="24"/>
          <w:szCs w:val="24"/>
        </w:rPr>
        <w:t xml:space="preserve"> В них конкретизированы пути и средства исправления недостатков общего, речевого, физического развития.</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color w:val="000000"/>
          <w:sz w:val="24"/>
        </w:rPr>
      </w:pP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b/>
          <w:color w:val="000000"/>
          <w:sz w:val="24"/>
        </w:rPr>
        <w:t>ЦЕЛИ ИЗУЧЕНИЯ УЧЕБНОГО ПРЕДМЕТА «АДАПТИВНАЯ ФИЗИЧЕСКАЯ КУЛЬТУРА»</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 xml:space="preserve">Общей целью школьного образования по адаптивной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roofErr w:type="gramStart"/>
      <w:r w:rsidRPr="000E7BE5">
        <w:rPr>
          <w:rFonts w:ascii="Times New Roman" w:eastAsia="Times New Roman" w:hAnsi="Times New Roman" w:cs="Times New Roman"/>
          <w:color w:val="000000"/>
          <w:sz w:val="24"/>
        </w:rPr>
        <w:t xml:space="preserve">В рабочей программе по </w:t>
      </w:r>
      <w:proofErr w:type="spellStart"/>
      <w:r w:rsidRPr="000E7BE5">
        <w:rPr>
          <w:rFonts w:ascii="Times New Roman" w:eastAsia="Times New Roman" w:hAnsi="Times New Roman" w:cs="Times New Roman"/>
          <w:color w:val="000000"/>
          <w:sz w:val="24"/>
        </w:rPr>
        <w:t>фдаптивной</w:t>
      </w:r>
      <w:proofErr w:type="spellEnd"/>
      <w:r w:rsidRPr="000E7BE5">
        <w:rPr>
          <w:rFonts w:ascii="Times New Roman" w:eastAsia="Times New Roman" w:hAnsi="Times New Roman" w:cs="Times New Roman"/>
          <w:color w:val="000000"/>
          <w:sz w:val="24"/>
        </w:rPr>
        <w:t xml:space="preserve"> физической культуре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roofErr w:type="gramEnd"/>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0E7BE5">
        <w:rPr>
          <w:rFonts w:ascii="Times New Roman" w:eastAsia="Times New Roman" w:hAnsi="Times New Roman" w:cs="Times New Roman"/>
          <w:color w:val="000000"/>
          <w:sz w:val="24"/>
        </w:rPr>
        <w:t>прикладно</w:t>
      </w:r>
      <w:proofErr w:type="spellEnd"/>
      <w:r w:rsidRPr="000E7BE5">
        <w:rPr>
          <w:rFonts w:ascii="Times New Roman" w:eastAsia="Times New Roman" w:hAnsi="Times New Roman" w:cs="Times New Roman"/>
          <w:color w:val="000000"/>
          <w:sz w:val="24"/>
        </w:rPr>
        <w:t>-ориентированной физической культурой, возможностью познания своих физических способностей и их целенаправленного развития.</w:t>
      </w: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Воспитывающее значение рабочей программы по адаптивной физической культуре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 xml:space="preserve">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0E7BE5">
        <w:rPr>
          <w:rFonts w:ascii="Times New Roman" w:eastAsia="Times New Roman" w:hAnsi="Times New Roman" w:cs="Times New Roman"/>
          <w:color w:val="000000"/>
          <w:sz w:val="24"/>
        </w:rPr>
        <w:t>операциональным</w:t>
      </w:r>
      <w:proofErr w:type="spellEnd"/>
      <w:r w:rsidRPr="000E7BE5">
        <w:rPr>
          <w:rFonts w:ascii="Times New Roman" w:eastAsia="Times New Roman" w:hAnsi="Times New Roman" w:cs="Times New Roman"/>
          <w:color w:val="000000"/>
          <w:sz w:val="24"/>
        </w:rPr>
        <w:t xml:space="preserve"> (способы самостоятельной деятельности) и мотивационно-процессуальным (физическое совершенствование).</w:t>
      </w: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lastRenderedPageBreak/>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0E7BE5" w:rsidRPr="000E7BE5" w:rsidRDefault="000E7BE5" w:rsidP="000E7BE5">
      <w:pPr>
        <w:tabs>
          <w:tab w:val="left" w:pos="180"/>
        </w:tabs>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i/>
          <w:color w:val="000000"/>
          <w:sz w:val="24"/>
        </w:rPr>
        <w:t>Инвариантные модули</w:t>
      </w:r>
      <w:r w:rsidRPr="000E7BE5">
        <w:rPr>
          <w:rFonts w:ascii="Times New Roman" w:eastAsia="Times New Roman" w:hAnsi="Times New Roman" w:cs="Times New Roman"/>
          <w:color w:val="000000"/>
          <w:sz w:val="24"/>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rsidR="000E7BE5" w:rsidRPr="000E7BE5" w:rsidRDefault="000E7BE5" w:rsidP="000E7BE5">
      <w:pPr>
        <w:tabs>
          <w:tab w:val="left" w:pos="9923"/>
        </w:tabs>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i/>
          <w:color w:val="000000"/>
          <w:sz w:val="24"/>
        </w:rPr>
        <w:t>Вариативные модули</w:t>
      </w:r>
      <w:r w:rsidRPr="000E7BE5">
        <w:rPr>
          <w:rFonts w:ascii="Times New Roman" w:eastAsia="Times New Roman" w:hAnsi="Times New Roman" w:cs="Times New Roman"/>
          <w:color w:val="000000"/>
          <w:sz w:val="24"/>
        </w:rPr>
        <w:t xml:space="preserve"> объединены в адаптивной рабочей программе модулем «Спорт», содержание которого разрабатывается образовательной организацией на основе Примерных модульных программ по адаптивной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color w:val="000000"/>
          <w:sz w:val="24"/>
        </w:rPr>
      </w:pPr>
    </w:p>
    <w:p w:rsidR="000E7BE5" w:rsidRPr="000E7BE5" w:rsidRDefault="000E7BE5" w:rsidP="000E7BE5">
      <w:pPr>
        <w:autoSpaceDE w:val="0"/>
        <w:autoSpaceDN w:val="0"/>
        <w:spacing w:after="0" w:line="240" w:lineRule="auto"/>
        <w:ind w:firstLine="567"/>
        <w:jc w:val="center"/>
        <w:rPr>
          <w:rFonts w:ascii="Cambria" w:eastAsia="MS Mincho" w:hAnsi="Cambria" w:cs="Times New Roman"/>
        </w:rPr>
      </w:pPr>
      <w:r w:rsidRPr="000E7BE5">
        <w:rPr>
          <w:rFonts w:ascii="Times New Roman" w:eastAsia="Times New Roman" w:hAnsi="Times New Roman" w:cs="Times New Roman"/>
          <w:b/>
          <w:color w:val="000000"/>
          <w:sz w:val="24"/>
        </w:rPr>
        <w:t>МЕСТО УЧЕБНОГО ПРЕДМЕТА «АДАПТИВНАЯ ФИЗИЧЕСКАЯ КУЛЬТУРА» В УЧЕБНОМ ПЛАНЕ</w:t>
      </w:r>
    </w:p>
    <w:p w:rsidR="000E7BE5" w:rsidRPr="000E7BE5" w:rsidRDefault="000E7BE5" w:rsidP="000E7BE5">
      <w:pPr>
        <w:tabs>
          <w:tab w:val="left" w:pos="9923"/>
        </w:tabs>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В 5</w:t>
      </w:r>
      <w:r>
        <w:rPr>
          <w:rFonts w:ascii="Times New Roman" w:eastAsia="Times New Roman" w:hAnsi="Times New Roman" w:cs="Times New Roman"/>
          <w:color w:val="000000"/>
          <w:sz w:val="24"/>
        </w:rPr>
        <w:t>-9</w:t>
      </w:r>
      <w:r w:rsidRPr="000E7BE5">
        <w:rPr>
          <w:rFonts w:ascii="Times New Roman" w:eastAsia="Times New Roman" w:hAnsi="Times New Roman" w:cs="Times New Roman"/>
          <w:color w:val="000000"/>
          <w:sz w:val="24"/>
        </w:rPr>
        <w:t xml:space="preserve"> классе на изучение предмета отводится 2 часа в неделю, суммарно 68 часа. Вариативные модули (не менее 1 часа в неделю)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0E7BE5" w:rsidRPr="000E7BE5" w:rsidRDefault="000E7BE5" w:rsidP="000E7BE5">
      <w:pPr>
        <w:autoSpaceDE w:val="0"/>
        <w:autoSpaceDN w:val="0"/>
        <w:spacing w:after="0" w:line="240" w:lineRule="auto"/>
        <w:ind w:right="288" w:firstLine="567"/>
        <w:jc w:val="both"/>
        <w:rPr>
          <w:rFonts w:ascii="Cambria" w:eastAsia="MS Mincho" w:hAnsi="Cambria" w:cs="Times New Roman"/>
        </w:rPr>
      </w:pPr>
      <w:r w:rsidRPr="000E7BE5">
        <w:rPr>
          <w:rFonts w:ascii="Times New Roman" w:eastAsia="Times New Roman" w:hAnsi="Times New Roman" w:cs="Times New Roman"/>
          <w:color w:val="000000"/>
          <w:sz w:val="24"/>
        </w:rPr>
        <w:t xml:space="preserve">При подготовке рабочей программы по адаптивной физической культуре учитывались личностные и </w:t>
      </w:r>
      <w:proofErr w:type="spellStart"/>
      <w:r w:rsidRPr="000E7BE5">
        <w:rPr>
          <w:rFonts w:ascii="Times New Roman" w:eastAsia="Times New Roman" w:hAnsi="Times New Roman" w:cs="Times New Roman"/>
          <w:color w:val="000000"/>
          <w:sz w:val="24"/>
        </w:rPr>
        <w:t>метапредметные</w:t>
      </w:r>
      <w:proofErr w:type="spellEnd"/>
      <w:r w:rsidRPr="000E7BE5">
        <w:rPr>
          <w:rFonts w:ascii="Times New Roman" w:eastAsia="Times New Roman" w:hAnsi="Times New Roman" w:cs="Times New Roman"/>
          <w:color w:val="000000"/>
          <w:sz w:val="24"/>
        </w:rPr>
        <w:t xml:space="preserve">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p>
    <w:p w:rsidR="000E7BE5" w:rsidRPr="000E7BE5" w:rsidRDefault="000E7BE5" w:rsidP="000E7BE5">
      <w:pPr>
        <w:autoSpaceDE w:val="0"/>
        <w:autoSpaceDN w:val="0"/>
        <w:spacing w:after="0" w:line="240" w:lineRule="auto"/>
        <w:ind w:firstLine="567"/>
        <w:jc w:val="center"/>
        <w:rPr>
          <w:rFonts w:ascii="Cambria" w:eastAsia="MS Mincho" w:hAnsi="Cambria" w:cs="Times New Roman"/>
        </w:rPr>
      </w:pPr>
      <w:r w:rsidRPr="000E7BE5">
        <w:rPr>
          <w:rFonts w:ascii="Times New Roman" w:eastAsia="Times New Roman" w:hAnsi="Times New Roman" w:cs="Times New Roman"/>
          <w:b/>
          <w:color w:val="000000"/>
          <w:sz w:val="24"/>
        </w:rPr>
        <w:t>СОДЕРЖАНИЕ УЧЕБНОГО ПРЕДМЕТА</w:t>
      </w:r>
    </w:p>
    <w:p w:rsidR="000E7BE5" w:rsidRPr="000E7BE5" w:rsidRDefault="000E7BE5" w:rsidP="000E7BE5">
      <w:pPr>
        <w:autoSpaceDE w:val="0"/>
        <w:autoSpaceDN w:val="0"/>
        <w:spacing w:after="0" w:line="240" w:lineRule="auto"/>
        <w:ind w:right="144" w:firstLine="567"/>
        <w:jc w:val="both"/>
        <w:rPr>
          <w:rFonts w:ascii="Times New Roman" w:eastAsia="Times New Roman" w:hAnsi="Times New Roman" w:cs="Times New Roman"/>
          <w:b/>
          <w:color w:val="000000"/>
          <w:sz w:val="24"/>
        </w:rPr>
      </w:pP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Cs/>
          <w:color w:val="000000"/>
          <w:sz w:val="24"/>
        </w:rPr>
      </w:pPr>
      <w:r w:rsidRPr="000E7BE5">
        <w:rPr>
          <w:rFonts w:ascii="Times New Roman" w:eastAsia="Times New Roman" w:hAnsi="Times New Roman" w:cs="Times New Roman"/>
          <w:bCs/>
          <w:color w:val="000000"/>
          <w:sz w:val="24"/>
        </w:rPr>
        <w:t>Основные тематические модули учебной дисциплины «Адаптивная физическая культура» на уровне основного общего образования:</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color w:val="000000"/>
          <w:sz w:val="24"/>
        </w:rPr>
      </w:pPr>
      <w:r w:rsidRPr="000E7BE5">
        <w:rPr>
          <w:rFonts w:ascii="Times New Roman" w:eastAsia="Times New Roman" w:hAnsi="Times New Roman" w:cs="Times New Roman"/>
          <w:b/>
          <w:color w:val="000000"/>
          <w:sz w:val="24"/>
        </w:rPr>
        <w:t>Модуль «Знания о физической культуре»</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bCs/>
          <w:color w:val="000000"/>
          <w:sz w:val="24"/>
        </w:rPr>
        <w:t xml:space="preserve">В данном блоке теоретические знания по истории физической культуры и спорта, их месте и роли в современном обществе. </w:t>
      </w:r>
      <w:r w:rsidRPr="000E7BE5">
        <w:rPr>
          <w:rFonts w:ascii="Times New Roman" w:eastAsia="Times New Roman" w:hAnsi="Times New Roman" w:cs="Times New Roman"/>
          <w:color w:val="000000"/>
          <w:sz w:val="24"/>
        </w:rPr>
        <w:t>Учащиеся должны получить знания о значении физической культуры для всестороннего развития человека, укрепления здоровья и подготовки к трудовой деятельности. Формируются понятия о здоровье и здоровом образе жизни. Рассматривается необходимость коррекции осанки и телосложения, контроля и наблюдения за состоянием здоровья, физическим развитием и физической подготовленностью. Формируется способность обучающихся к самонаблюдению и самоконтролю, оценка эффективности занятий. Формируется способы выявления и устранения технических ошибок при выполнении физических упражнений. Усваивается техника безопасности при занятиях АФК и спортом.</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Специфической особенностью содержания учебного материала для обучающихся с ЗПР является включение тематики, касающейся перспективных возможностей обучающихся в освоении любительского спорта, и даже спортивной карьеры. Рассматриваются темы возникновения и развития олимпийского движения, олимпийское движение в России, принципы спортивной этики, примеры достижений известных спортсменов.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bCs/>
          <w:color w:val="000000"/>
          <w:sz w:val="24"/>
        </w:rPr>
      </w:pPr>
      <w:r w:rsidRPr="000E7BE5">
        <w:rPr>
          <w:rFonts w:ascii="Times New Roman" w:eastAsia="Times New Roman" w:hAnsi="Times New Roman" w:cs="Times New Roman"/>
          <w:b/>
          <w:color w:val="000000"/>
          <w:sz w:val="24"/>
        </w:rPr>
        <w:t>Модуль «</w:t>
      </w:r>
      <w:r w:rsidRPr="000E7BE5">
        <w:rPr>
          <w:rFonts w:ascii="Times New Roman" w:eastAsia="Times New Roman" w:hAnsi="Times New Roman" w:cs="Times New Roman"/>
          <w:b/>
          <w:bCs/>
          <w:color w:val="000000"/>
          <w:sz w:val="24"/>
        </w:rPr>
        <w:t>Гимнастика»</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bCs/>
          <w:color w:val="000000"/>
          <w:sz w:val="24"/>
        </w:rPr>
        <w:lastRenderedPageBreak/>
        <w:t xml:space="preserve">В данный блок </w:t>
      </w:r>
      <w:r w:rsidRPr="000E7BE5">
        <w:rPr>
          <w:rFonts w:ascii="Times New Roman" w:eastAsia="Times New Roman" w:hAnsi="Times New Roman" w:cs="Times New Roman"/>
          <w:color w:val="000000"/>
          <w:sz w:val="24"/>
        </w:rPr>
        <w:t xml:space="preserve">необходимо включать физические упражнения, которые, прежде всего, будут направлены на коррекцию нарушений моторики и психомоторики обучающихся с ЗПР.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Построения и перестроения также включаются в программу занятий по гимнастике. Учащиеся должны владеть самыми простыми способами перестроения и ориентировки в пространстве.</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Включаются в занятия и общеразвивающие и корригирующие упражнения, болящая часть которых должна проводиться из </w:t>
      </w:r>
      <w:proofErr w:type="gramStart"/>
      <w:r w:rsidRPr="000E7BE5">
        <w:rPr>
          <w:rFonts w:ascii="Times New Roman" w:eastAsia="Times New Roman" w:hAnsi="Times New Roman" w:cs="Times New Roman"/>
          <w:color w:val="000000"/>
          <w:sz w:val="24"/>
        </w:rPr>
        <w:t>положения</w:t>
      </w:r>
      <w:proofErr w:type="gramEnd"/>
      <w:r w:rsidRPr="000E7BE5">
        <w:rPr>
          <w:rFonts w:ascii="Times New Roman" w:eastAsia="Times New Roman" w:hAnsi="Times New Roman" w:cs="Times New Roman"/>
          <w:color w:val="000000"/>
          <w:sz w:val="24"/>
        </w:rPr>
        <w:t xml:space="preserve"> лежа, а также стоя или сидя – но в уже в меньшем количестве.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Обучение правильному дыханию в покое и при физической нагрузке осуществляет коррекцию дыхания, осанке.</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Акробатические упражнения и комбинации (кувырки, перекаты, стойки, упоры, прыжки с поворотами, перевороты). </w:t>
      </w:r>
      <w:proofErr w:type="gramStart"/>
      <w:r w:rsidRPr="000E7BE5">
        <w:rPr>
          <w:rFonts w:ascii="Times New Roman" w:eastAsia="Times New Roman" w:hAnsi="Times New Roman" w:cs="Times New Roman"/>
          <w:color w:val="000000"/>
          <w:sz w:val="24"/>
        </w:rPr>
        <w:t xml:space="preserve">Гимнастические упражнения и комбинации на спортивных снарядах (перекладине, брусьях, бревне): висы, упоры, махи, </w:t>
      </w:r>
      <w:proofErr w:type="spellStart"/>
      <w:r w:rsidRPr="000E7BE5">
        <w:rPr>
          <w:rFonts w:ascii="Times New Roman" w:eastAsia="Times New Roman" w:hAnsi="Times New Roman" w:cs="Times New Roman"/>
          <w:color w:val="000000"/>
          <w:sz w:val="24"/>
        </w:rPr>
        <w:t>перемахи</w:t>
      </w:r>
      <w:proofErr w:type="spellEnd"/>
      <w:r w:rsidRPr="000E7BE5">
        <w:rPr>
          <w:rFonts w:ascii="Times New Roman" w:eastAsia="Times New Roman" w:hAnsi="Times New Roman" w:cs="Times New Roman"/>
          <w:color w:val="000000"/>
          <w:sz w:val="24"/>
        </w:rPr>
        <w:t>, повороты, передвижения, седы, стойки, наскоки, соскоки.</w:t>
      </w:r>
      <w:proofErr w:type="gramEnd"/>
      <w:r w:rsidRPr="000E7BE5">
        <w:rPr>
          <w:rFonts w:ascii="Times New Roman" w:eastAsia="Times New Roman" w:hAnsi="Times New Roman" w:cs="Times New Roman"/>
          <w:color w:val="000000"/>
          <w:sz w:val="24"/>
        </w:rPr>
        <w:t xml:space="preserve"> Преодоление гимнастической полосы препятствий.</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proofErr w:type="gramStart"/>
      <w:r w:rsidRPr="000E7BE5">
        <w:rPr>
          <w:rFonts w:ascii="Times New Roman" w:eastAsia="Times New Roman" w:hAnsi="Times New Roman" w:cs="Times New Roman"/>
          <w:color w:val="000000"/>
          <w:sz w:val="24"/>
        </w:rPr>
        <w:t>В занятия могут включаться гимнастические упражнения и комбинации на спортивных снарядах (опорные прыжки, упражнения на гимнастическом бревне (девочки), упражнения на перекладине (мальчики), упражнения и комбинации на гимнастических брусьях, упражнения на параллельных брусьях (мальчики), упражнения на разновысоких брусьях (девочки).</w:t>
      </w:r>
      <w:proofErr w:type="gramEnd"/>
      <w:r w:rsidRPr="000E7BE5">
        <w:rPr>
          <w:rFonts w:ascii="Times New Roman" w:eastAsia="Times New Roman" w:hAnsi="Times New Roman" w:cs="Times New Roman"/>
          <w:color w:val="000000"/>
          <w:sz w:val="24"/>
        </w:rPr>
        <w:t xml:space="preserve"> Ритмическая гимнастика с элементами хореографии (девочки).</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bCs/>
          <w:color w:val="000000"/>
          <w:sz w:val="24"/>
        </w:rPr>
      </w:pPr>
      <w:r w:rsidRPr="000E7BE5">
        <w:rPr>
          <w:rFonts w:ascii="Times New Roman" w:eastAsia="Times New Roman" w:hAnsi="Times New Roman" w:cs="Times New Roman"/>
          <w:b/>
          <w:color w:val="000000"/>
          <w:sz w:val="24"/>
        </w:rPr>
        <w:t>Модуль «</w:t>
      </w:r>
      <w:r w:rsidRPr="000E7BE5">
        <w:rPr>
          <w:rFonts w:ascii="Times New Roman" w:eastAsia="Times New Roman" w:hAnsi="Times New Roman" w:cs="Times New Roman"/>
          <w:b/>
          <w:bCs/>
          <w:color w:val="000000"/>
          <w:sz w:val="24"/>
        </w:rPr>
        <w:t>Легкая атлетика»</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bCs/>
          <w:color w:val="000000"/>
          <w:sz w:val="24"/>
        </w:rPr>
        <w:t>Данный</w:t>
      </w:r>
      <w:r w:rsidRPr="000E7BE5">
        <w:rPr>
          <w:rFonts w:ascii="Times New Roman" w:eastAsia="Times New Roman" w:hAnsi="Times New Roman" w:cs="Times New Roman"/>
          <w:color w:val="000000"/>
          <w:sz w:val="24"/>
        </w:rPr>
        <w:t xml:space="preserve"> блок включает ходьбу, бег, прыжки, метание. Основное направление занятий легкой атлетикой способствует формированию двигательных навыков, таких как правильная ходьба, бег, прыжки и метание. </w:t>
      </w:r>
      <w:proofErr w:type="gramStart"/>
      <w:r w:rsidRPr="000E7BE5">
        <w:rPr>
          <w:rFonts w:ascii="Times New Roman" w:eastAsia="Times New Roman" w:hAnsi="Times New Roman" w:cs="Times New Roman"/>
          <w:color w:val="000000"/>
          <w:sz w:val="24"/>
        </w:rPr>
        <w:t>На ряду</w:t>
      </w:r>
      <w:proofErr w:type="gramEnd"/>
      <w:r w:rsidRPr="000E7BE5">
        <w:rPr>
          <w:rFonts w:ascii="Times New Roman" w:eastAsia="Times New Roman" w:hAnsi="Times New Roman" w:cs="Times New Roman"/>
          <w:color w:val="000000"/>
          <w:sz w:val="24"/>
        </w:rPr>
        <w:t xml:space="preserve"> с этим важно развивать такие физические качества, а в дальнейшем их совершенствовать, как быстроты, ловкости, гибкости, силы, выносливости, быстроты реакции. Метание развивает точность, ловкость действий с предметами, глазомер. Обучение правильному захвату мяча, соизмерение дистанции от точки броска до цели, способствует формированию правильной пространственной ориентировки.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Легкоатлетические упражнения: техника спортивной ходьбы, бега на короткие, средние и длинные дистанции, метание малого мяча.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bCs/>
          <w:color w:val="000000"/>
          <w:sz w:val="24"/>
        </w:rPr>
      </w:pPr>
      <w:r w:rsidRPr="000E7BE5">
        <w:rPr>
          <w:rFonts w:ascii="Times New Roman" w:eastAsia="Times New Roman" w:hAnsi="Times New Roman" w:cs="Times New Roman"/>
          <w:b/>
          <w:color w:val="000000"/>
          <w:sz w:val="24"/>
        </w:rPr>
        <w:t>Модуль «</w:t>
      </w:r>
      <w:r w:rsidRPr="000E7BE5">
        <w:rPr>
          <w:rFonts w:ascii="Times New Roman" w:eastAsia="Times New Roman" w:hAnsi="Times New Roman" w:cs="Times New Roman"/>
          <w:b/>
          <w:bCs/>
          <w:color w:val="000000"/>
          <w:sz w:val="24"/>
        </w:rPr>
        <w:t>Спортивные игры»</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При организации спортивных и подвижных игр для обучающихся с ЗПР на уроках АФК рекомендуется использовать игры со знакомыми и доступными видами естественных движений (ходьба, бег, лазанье, </w:t>
      </w:r>
      <w:proofErr w:type="spellStart"/>
      <w:r w:rsidRPr="000E7BE5">
        <w:rPr>
          <w:rFonts w:ascii="Times New Roman" w:eastAsia="Times New Roman" w:hAnsi="Times New Roman" w:cs="Times New Roman"/>
          <w:color w:val="000000"/>
          <w:sz w:val="24"/>
        </w:rPr>
        <w:t>перелезание</w:t>
      </w:r>
      <w:proofErr w:type="spellEnd"/>
      <w:r w:rsidRPr="000E7BE5">
        <w:rPr>
          <w:rFonts w:ascii="Times New Roman" w:eastAsia="Times New Roman" w:hAnsi="Times New Roman" w:cs="Times New Roman"/>
          <w:color w:val="000000"/>
          <w:sz w:val="24"/>
        </w:rPr>
        <w:t xml:space="preserve">, прыжки, упражнения с мячом). Правила можно адаптировать в соответствии с возможностями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Особое значение для </w:t>
      </w:r>
      <w:proofErr w:type="gramStart"/>
      <w:r w:rsidRPr="000E7BE5">
        <w:rPr>
          <w:rFonts w:ascii="Times New Roman" w:eastAsia="Times New Roman" w:hAnsi="Times New Roman" w:cs="Times New Roman"/>
          <w:color w:val="000000"/>
          <w:sz w:val="24"/>
        </w:rPr>
        <w:t>обучающихся</w:t>
      </w:r>
      <w:proofErr w:type="gramEnd"/>
      <w:r w:rsidRPr="000E7BE5">
        <w:rPr>
          <w:rFonts w:ascii="Times New Roman" w:eastAsia="Times New Roman" w:hAnsi="Times New Roman" w:cs="Times New Roman"/>
          <w:color w:val="000000"/>
          <w:sz w:val="24"/>
        </w:rPr>
        <w:t xml:space="preserve"> с ЗПР имеют подвижные игры с правилами. Они формируют способность обучающегося</w:t>
      </w:r>
      <w:r w:rsidRPr="000E7BE5" w:rsidDel="000E0072">
        <w:rPr>
          <w:rFonts w:ascii="Times New Roman" w:eastAsia="Times New Roman" w:hAnsi="Times New Roman" w:cs="Times New Roman"/>
          <w:color w:val="000000"/>
          <w:sz w:val="24"/>
        </w:rPr>
        <w:t xml:space="preserve"> </w:t>
      </w:r>
      <w:r w:rsidRPr="000E7BE5">
        <w:rPr>
          <w:rFonts w:ascii="Times New Roman" w:eastAsia="Times New Roman" w:hAnsi="Times New Roman" w:cs="Times New Roman"/>
          <w:color w:val="000000"/>
          <w:sz w:val="24"/>
        </w:rPr>
        <w:t xml:space="preserve">действовать целенаправленно, создавать программу действий во внутреннем умственном плане и решать двигательную задачу в соответствии с ней, а так же развивают навыки самоконтроля.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При обучении учеников с ЗПР спортивным играм на уроках адаптивной физической культуры подробно рассматриваются технико-тактические действия и приемы игры в футбол, волейбол, баскетбол. Обсуждаются и запоминаются </w:t>
      </w:r>
      <w:proofErr w:type="gramStart"/>
      <w:r w:rsidRPr="000E7BE5">
        <w:rPr>
          <w:rFonts w:ascii="Times New Roman" w:eastAsia="Times New Roman" w:hAnsi="Times New Roman" w:cs="Times New Roman"/>
          <w:color w:val="000000"/>
          <w:sz w:val="24"/>
        </w:rPr>
        <w:t>обучающимися</w:t>
      </w:r>
      <w:proofErr w:type="gramEnd"/>
      <w:r w:rsidRPr="000E7BE5">
        <w:rPr>
          <w:rFonts w:ascii="Times New Roman" w:eastAsia="Times New Roman" w:hAnsi="Times New Roman" w:cs="Times New Roman"/>
          <w:color w:val="000000"/>
          <w:sz w:val="24"/>
        </w:rPr>
        <w:t xml:space="preserve"> правила спортивных игр. Могут рассматриваться некоторые национальные виды спорта, их технико-тактические действия и правила.</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Баскетбол: перемещение без мяча и с мячом, технические приемы и тактические действия, передача, ведение мяча, броски в кольцо.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Волейбол: перемещение без мяча и с мячом, технические приемы и тактические действия, передача мяча через сетку, нижняя прямая подача, прием мяча после подач.</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Футбол: отбор мяча, ведение мяча, обводка соперника, выбор места в обороне и в атаке. </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color w:val="000000"/>
          <w:sz w:val="24"/>
        </w:rPr>
      </w:pPr>
      <w:r w:rsidRPr="000E7BE5">
        <w:rPr>
          <w:rFonts w:ascii="Times New Roman" w:eastAsia="Times New Roman" w:hAnsi="Times New Roman" w:cs="Times New Roman"/>
          <w:b/>
          <w:color w:val="000000"/>
          <w:sz w:val="24"/>
        </w:rPr>
        <w:t>Модуль «Зимние виды спорта (л</w:t>
      </w:r>
      <w:r w:rsidRPr="000E7BE5">
        <w:rPr>
          <w:rFonts w:ascii="Times New Roman" w:eastAsia="Times New Roman" w:hAnsi="Times New Roman" w:cs="Times New Roman"/>
          <w:b/>
          <w:bCs/>
          <w:color w:val="000000"/>
          <w:sz w:val="24"/>
        </w:rPr>
        <w:t>ыжная подготовка)»</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Блок включает весь необходимый комплекс для развития движений, осанки, дыхания, координации, моторики и др.</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Техника основных способов передвижения на лыжах: </w:t>
      </w:r>
    </w:p>
    <w:p w:rsidR="000E7BE5" w:rsidRPr="000E7BE5" w:rsidRDefault="000E7BE5" w:rsidP="000E7BE5">
      <w:pPr>
        <w:numPr>
          <w:ilvl w:val="0"/>
          <w:numId w:val="14"/>
        </w:numPr>
        <w:autoSpaceDE w:val="0"/>
        <w:autoSpaceDN w:val="0"/>
        <w:spacing w:after="0" w:line="240" w:lineRule="auto"/>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передвижения на лыжах различными классическими ходами (попеременным </w:t>
      </w:r>
      <w:proofErr w:type="spellStart"/>
      <w:r w:rsidRPr="000E7BE5">
        <w:rPr>
          <w:rFonts w:ascii="Times New Roman" w:eastAsia="Times New Roman" w:hAnsi="Times New Roman" w:cs="Times New Roman"/>
          <w:color w:val="000000"/>
          <w:sz w:val="24"/>
        </w:rPr>
        <w:t>двухшажным</w:t>
      </w:r>
      <w:proofErr w:type="spellEnd"/>
      <w:r w:rsidRPr="000E7BE5">
        <w:rPr>
          <w:rFonts w:ascii="Times New Roman" w:eastAsia="Times New Roman" w:hAnsi="Times New Roman" w:cs="Times New Roman"/>
          <w:color w:val="000000"/>
          <w:sz w:val="24"/>
        </w:rPr>
        <w:t xml:space="preserve">, одновременным </w:t>
      </w:r>
      <w:proofErr w:type="spellStart"/>
      <w:r w:rsidRPr="000E7BE5">
        <w:rPr>
          <w:rFonts w:ascii="Times New Roman" w:eastAsia="Times New Roman" w:hAnsi="Times New Roman" w:cs="Times New Roman"/>
          <w:color w:val="000000"/>
          <w:sz w:val="24"/>
        </w:rPr>
        <w:t>бесшажным</w:t>
      </w:r>
      <w:proofErr w:type="spellEnd"/>
      <w:r w:rsidRPr="000E7BE5">
        <w:rPr>
          <w:rFonts w:ascii="Times New Roman" w:eastAsia="Times New Roman" w:hAnsi="Times New Roman" w:cs="Times New Roman"/>
          <w:color w:val="000000"/>
          <w:sz w:val="24"/>
        </w:rPr>
        <w:t xml:space="preserve">, одновременным одношажным, одновременным </w:t>
      </w:r>
      <w:proofErr w:type="spellStart"/>
      <w:r w:rsidRPr="000E7BE5">
        <w:rPr>
          <w:rFonts w:ascii="Times New Roman" w:eastAsia="Times New Roman" w:hAnsi="Times New Roman" w:cs="Times New Roman"/>
          <w:color w:val="000000"/>
          <w:sz w:val="24"/>
        </w:rPr>
        <w:t>двухшажным</w:t>
      </w:r>
      <w:proofErr w:type="spellEnd"/>
      <w:r w:rsidRPr="000E7BE5">
        <w:rPr>
          <w:rFonts w:ascii="Times New Roman" w:eastAsia="Times New Roman" w:hAnsi="Times New Roman" w:cs="Times New Roman"/>
          <w:color w:val="000000"/>
          <w:sz w:val="24"/>
        </w:rPr>
        <w:t xml:space="preserve">); </w:t>
      </w:r>
    </w:p>
    <w:p w:rsidR="000E7BE5" w:rsidRPr="000E7BE5" w:rsidRDefault="000E7BE5" w:rsidP="000E7BE5">
      <w:pPr>
        <w:numPr>
          <w:ilvl w:val="0"/>
          <w:numId w:val="14"/>
        </w:numPr>
        <w:autoSpaceDE w:val="0"/>
        <w:autoSpaceDN w:val="0"/>
        <w:spacing w:after="0" w:line="240" w:lineRule="auto"/>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подъёмы на лыжах в гору; </w:t>
      </w:r>
    </w:p>
    <w:p w:rsidR="000E7BE5" w:rsidRPr="000E7BE5" w:rsidRDefault="000E7BE5" w:rsidP="000E7BE5">
      <w:pPr>
        <w:numPr>
          <w:ilvl w:val="0"/>
          <w:numId w:val="14"/>
        </w:numPr>
        <w:autoSpaceDE w:val="0"/>
        <w:autoSpaceDN w:val="0"/>
        <w:spacing w:after="0" w:line="240" w:lineRule="auto"/>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lastRenderedPageBreak/>
        <w:t xml:space="preserve">спуски с гор на лыжах; </w:t>
      </w:r>
    </w:p>
    <w:p w:rsidR="000E7BE5" w:rsidRPr="000E7BE5" w:rsidRDefault="000E7BE5" w:rsidP="000E7BE5">
      <w:pPr>
        <w:numPr>
          <w:ilvl w:val="0"/>
          <w:numId w:val="14"/>
        </w:numPr>
        <w:autoSpaceDE w:val="0"/>
        <w:autoSpaceDN w:val="0"/>
        <w:spacing w:after="0" w:line="240" w:lineRule="auto"/>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торможения при спусках; </w:t>
      </w:r>
    </w:p>
    <w:p w:rsidR="000E7BE5" w:rsidRPr="000E7BE5" w:rsidRDefault="000E7BE5" w:rsidP="000E7BE5">
      <w:pPr>
        <w:numPr>
          <w:ilvl w:val="0"/>
          <w:numId w:val="14"/>
        </w:numPr>
        <w:autoSpaceDE w:val="0"/>
        <w:autoSpaceDN w:val="0"/>
        <w:spacing w:after="0" w:line="240" w:lineRule="auto"/>
        <w:jc w:val="both"/>
        <w:rPr>
          <w:rFonts w:ascii="Times New Roman" w:eastAsia="Times New Roman" w:hAnsi="Times New Roman" w:cs="Times New Roman"/>
          <w:color w:val="000000"/>
          <w:sz w:val="24"/>
        </w:rPr>
      </w:pPr>
      <w:r w:rsidRPr="000E7BE5">
        <w:rPr>
          <w:rFonts w:ascii="Times New Roman" w:eastAsia="Times New Roman" w:hAnsi="Times New Roman" w:cs="Times New Roman"/>
          <w:color w:val="000000"/>
          <w:sz w:val="24"/>
        </w:rPr>
        <w:t xml:space="preserve">повороты на лыжах в движении; </w:t>
      </w:r>
    </w:p>
    <w:p w:rsidR="000E7BE5" w:rsidRPr="000E7BE5" w:rsidRDefault="000E7BE5" w:rsidP="000E7BE5">
      <w:pPr>
        <w:autoSpaceDE w:val="0"/>
        <w:autoSpaceDN w:val="0"/>
        <w:spacing w:after="0" w:line="240" w:lineRule="auto"/>
        <w:ind w:firstLine="567"/>
        <w:jc w:val="both"/>
        <w:rPr>
          <w:rFonts w:ascii="Cambria" w:eastAsia="MS Mincho" w:hAnsi="Cambria" w:cs="Times New Roman"/>
        </w:rPr>
      </w:pPr>
      <w:r w:rsidRPr="000E7BE5">
        <w:rPr>
          <w:rFonts w:ascii="Times New Roman" w:eastAsia="Times New Roman" w:hAnsi="Times New Roman" w:cs="Times New Roman"/>
          <w:color w:val="000000"/>
          <w:sz w:val="24"/>
        </w:rPr>
        <w:t>прохождение учебных дистанций.</w:t>
      </w:r>
    </w:p>
    <w:p w:rsidR="000E7BE5" w:rsidRPr="000E7BE5" w:rsidRDefault="000E7BE5" w:rsidP="000E7BE5">
      <w:pPr>
        <w:autoSpaceDE w:val="0"/>
        <w:autoSpaceDN w:val="0"/>
        <w:spacing w:after="0" w:line="240" w:lineRule="auto"/>
        <w:ind w:firstLine="567"/>
        <w:jc w:val="both"/>
        <w:rPr>
          <w:rFonts w:ascii="Times New Roman" w:eastAsia="Times New Roman" w:hAnsi="Times New Roman" w:cs="Times New Roman"/>
          <w:b/>
          <w:color w:val="000000"/>
          <w:sz w:val="24"/>
        </w:rPr>
      </w:pPr>
    </w:p>
    <w:p w:rsidR="000E7BE5" w:rsidRPr="000E7BE5" w:rsidRDefault="000E7BE5" w:rsidP="000E7BE5">
      <w:pPr>
        <w:spacing w:after="0" w:line="240" w:lineRule="auto"/>
        <w:jc w:val="center"/>
        <w:rPr>
          <w:rFonts w:ascii="Times New Roman" w:eastAsia="MS Mincho" w:hAnsi="Times New Roman" w:cs="Times New Roman"/>
          <w:b/>
          <w:sz w:val="24"/>
          <w:szCs w:val="24"/>
        </w:rPr>
      </w:pPr>
      <w:r w:rsidRPr="000E7BE5">
        <w:rPr>
          <w:rFonts w:ascii="Times New Roman" w:eastAsia="MS Mincho" w:hAnsi="Times New Roman" w:cs="Times New Roman"/>
          <w:b/>
          <w:sz w:val="24"/>
          <w:szCs w:val="24"/>
        </w:rPr>
        <w:t>ПЛАНИРУЕМЫЕ РЕЗУЛЬТАТЫ ОСВОЕНИЯ УЧЕБНОГО ПРЕДМЕТА «АДАПТИВНАЯ ФИЗИЧЕСКАЯ КУЛЬТУРА» НА УРОВНЕ ОСНОВНОГО ОБЩЕГО ОБРАЗОВАНИЯ</w:t>
      </w:r>
    </w:p>
    <w:p w:rsidR="000E7BE5" w:rsidRPr="000E7BE5" w:rsidRDefault="000E7BE5" w:rsidP="000E7BE5">
      <w:pPr>
        <w:spacing w:after="0" w:line="240" w:lineRule="auto"/>
        <w:ind w:firstLine="687"/>
        <w:jc w:val="both"/>
        <w:rPr>
          <w:rFonts w:ascii="Times New Roman" w:eastAsia="MS Mincho" w:hAnsi="Times New Roman" w:cs="Times New Roman"/>
          <w:szCs w:val="28"/>
        </w:rPr>
      </w:pPr>
    </w:p>
    <w:p w:rsidR="000E7BE5" w:rsidRPr="000E7BE5" w:rsidRDefault="000E7BE5" w:rsidP="000E7BE5">
      <w:pPr>
        <w:spacing w:after="0" w:line="240" w:lineRule="auto"/>
        <w:ind w:firstLine="68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При подготовке рабочей программы учитывались требования к личностным и </w:t>
      </w:r>
      <w:proofErr w:type="spellStart"/>
      <w:r w:rsidRPr="000E7BE5">
        <w:rPr>
          <w:rFonts w:ascii="Times New Roman" w:eastAsia="MS Mincho" w:hAnsi="Times New Roman" w:cs="Times New Roman"/>
          <w:sz w:val="24"/>
          <w:szCs w:val="24"/>
        </w:rPr>
        <w:t>метапредметным</w:t>
      </w:r>
      <w:proofErr w:type="spellEnd"/>
      <w:r w:rsidRPr="000E7BE5">
        <w:rPr>
          <w:rFonts w:ascii="Times New Roman" w:eastAsia="MS Mincho" w:hAnsi="Times New Roman" w:cs="Times New Roman"/>
          <w:sz w:val="24"/>
          <w:szCs w:val="24"/>
        </w:rPr>
        <w:t xml:space="preserve"> результатам, отраженные в Федеральном государственном образовательном стандарте основного общего образования.</w:t>
      </w:r>
    </w:p>
    <w:p w:rsidR="000E7BE5" w:rsidRPr="000E7BE5" w:rsidRDefault="000E7BE5" w:rsidP="000E7BE5">
      <w:pPr>
        <w:spacing w:after="0" w:line="240" w:lineRule="auto"/>
        <w:ind w:firstLine="687"/>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По структуре планируемые результаты освоения программы соответствуют планируемым результатам АООП ООО ЗПР, они включают в себя личностные, </w:t>
      </w:r>
      <w:proofErr w:type="spellStart"/>
      <w:r w:rsidRPr="000E7BE5">
        <w:rPr>
          <w:rFonts w:ascii="Times New Roman" w:eastAsia="MS Mincho" w:hAnsi="Times New Roman" w:cs="Times New Roman"/>
          <w:sz w:val="24"/>
          <w:szCs w:val="24"/>
        </w:rPr>
        <w:t>метапредметные</w:t>
      </w:r>
      <w:proofErr w:type="spellEnd"/>
      <w:r w:rsidRPr="000E7BE5">
        <w:rPr>
          <w:rFonts w:ascii="Times New Roman" w:eastAsia="MS Mincho" w:hAnsi="Times New Roman" w:cs="Times New Roman"/>
          <w:sz w:val="24"/>
          <w:szCs w:val="24"/>
        </w:rPr>
        <w:t xml:space="preserve"> и предметные результаты. </w:t>
      </w:r>
    </w:p>
    <w:p w:rsidR="000E7BE5" w:rsidRPr="000E7BE5" w:rsidRDefault="000E7BE5" w:rsidP="000E7BE5">
      <w:pPr>
        <w:spacing w:after="0" w:line="240" w:lineRule="auto"/>
        <w:jc w:val="both"/>
        <w:rPr>
          <w:rFonts w:ascii="Times New Roman" w:eastAsia="MS Mincho" w:hAnsi="Times New Roman" w:cs="Times New Roman"/>
          <w:sz w:val="24"/>
          <w:szCs w:val="24"/>
        </w:rPr>
      </w:pPr>
    </w:p>
    <w:p w:rsidR="000E7BE5" w:rsidRPr="000E7BE5" w:rsidRDefault="000E7BE5" w:rsidP="000E7BE5">
      <w:pPr>
        <w:spacing w:after="0" w:line="240" w:lineRule="auto"/>
        <w:ind w:firstLine="709"/>
        <w:jc w:val="both"/>
        <w:rPr>
          <w:rFonts w:ascii="Times New Roman" w:eastAsia="MS Mincho" w:hAnsi="Times New Roman" w:cs="Times New Roman"/>
          <w:b/>
          <w:sz w:val="24"/>
          <w:szCs w:val="24"/>
        </w:rPr>
      </w:pPr>
      <w:r w:rsidRPr="000E7BE5">
        <w:rPr>
          <w:rFonts w:ascii="Times New Roman" w:eastAsia="MS Mincho" w:hAnsi="Times New Roman" w:cs="Times New Roman"/>
          <w:b/>
          <w:sz w:val="24"/>
          <w:szCs w:val="24"/>
        </w:rPr>
        <w:t>ЛИЧНОСТНЫЕ РЕЗУЛЬТАТЫ:</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российская гражданская идентичность (патриотизм, уважение к спортивному прошлому и настоящему многонационального народа России, осознание и ощущение личностной сопричастности спортивной составляющей жизни российского народа); знание истории спорта, знаменитых спортсменов России и мира;</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готовность и способность обучающихся с ЗПР к саморазвитию и самообразованию на основе мотивации к занятиям адаптивной физической культурой;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при выполнении физических упражнений и в совместной спортивной деятельности; </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proofErr w:type="spellStart"/>
      <w:r w:rsidRPr="000E7BE5">
        <w:rPr>
          <w:rFonts w:ascii="Times New Roman" w:eastAsia="Times New Roman" w:hAnsi="Times New Roman" w:cs="Times New Roman"/>
          <w:sz w:val="24"/>
          <w:szCs w:val="24"/>
        </w:rPr>
        <w:t>сформированность</w:t>
      </w:r>
      <w:proofErr w:type="spellEnd"/>
      <w:r w:rsidRPr="000E7BE5">
        <w:rPr>
          <w:rFonts w:ascii="Times New Roman" w:eastAsia="Times New Roman" w:hAnsi="Times New Roman" w:cs="Times New Roman"/>
          <w:sz w:val="24"/>
          <w:szCs w:val="24"/>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спортивное многообразие современного мира;</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осознанное, уважительное и доброжелательное отношение к физическим возможностям другого человека, к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 xml:space="preserve">освоенность социальных норм, правил поведения, ролей и форм на уроках «Адаптивная физическая культура»; </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proofErr w:type="spellStart"/>
      <w:r w:rsidRPr="000E7BE5">
        <w:rPr>
          <w:rFonts w:ascii="Times New Roman" w:eastAsia="Times New Roman" w:hAnsi="Times New Roman" w:cs="Times New Roman"/>
          <w:sz w:val="24"/>
          <w:szCs w:val="24"/>
        </w:rPr>
        <w:t>сформированность</w:t>
      </w:r>
      <w:proofErr w:type="spellEnd"/>
      <w:r w:rsidRPr="000E7BE5">
        <w:rPr>
          <w:rFonts w:ascii="Times New Roman" w:eastAsia="Times New Roman" w:hAnsi="Times New Roman" w:cs="Times New Roman"/>
          <w:sz w:val="24"/>
          <w:szCs w:val="24"/>
        </w:rPr>
        <w:t xml:space="preserve"> ценности здорового и безопасного образа жизни; </w:t>
      </w:r>
      <w:proofErr w:type="spellStart"/>
      <w:r w:rsidRPr="000E7BE5">
        <w:rPr>
          <w:rFonts w:ascii="Times New Roman" w:eastAsia="Times New Roman" w:hAnsi="Times New Roman" w:cs="Times New Roman"/>
          <w:sz w:val="24"/>
          <w:szCs w:val="24"/>
        </w:rPr>
        <w:t>интериоризация</w:t>
      </w:r>
      <w:proofErr w:type="spellEnd"/>
      <w:r w:rsidRPr="000E7BE5">
        <w:rPr>
          <w:rFonts w:ascii="Times New Roman" w:eastAsia="Times New Roman" w:hAnsi="Times New Roman" w:cs="Times New Roman"/>
          <w:sz w:val="24"/>
          <w:szCs w:val="24"/>
        </w:rPr>
        <w:t xml:space="preserve"> правил индивидуального и коллективного безопасного поведения в чрезвычайных ситуациях;</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 xml:space="preserve">развитость эстетического сознания через освоение понимания красоты движения и человека; </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proofErr w:type="spellStart"/>
      <w:r w:rsidRPr="000E7BE5">
        <w:rPr>
          <w:rFonts w:ascii="Times New Roman" w:eastAsia="Times New Roman" w:hAnsi="Times New Roman" w:cs="Times New Roman"/>
          <w:sz w:val="24"/>
          <w:szCs w:val="24"/>
        </w:rPr>
        <w:t>сформированность</w:t>
      </w:r>
      <w:proofErr w:type="spellEnd"/>
      <w:r w:rsidRPr="000E7BE5">
        <w:rPr>
          <w:rFonts w:ascii="Times New Roman" w:eastAsia="Times New Roman" w:hAnsi="Times New Roman" w:cs="Times New Roman"/>
          <w:sz w:val="24"/>
          <w:szCs w:val="24"/>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занятиям туризмом, в том числе экотуризмом).</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p>
    <w:p w:rsidR="000E7BE5" w:rsidRPr="000E7BE5" w:rsidRDefault="000E7BE5" w:rsidP="000E7BE5">
      <w:pPr>
        <w:spacing w:after="0" w:line="240" w:lineRule="auto"/>
        <w:ind w:firstLine="709"/>
        <w:jc w:val="both"/>
        <w:rPr>
          <w:rFonts w:ascii="Times New Roman" w:eastAsia="MS Mincho" w:hAnsi="Times New Roman" w:cs="Times New Roman"/>
          <w:b/>
          <w:sz w:val="24"/>
          <w:szCs w:val="24"/>
        </w:rPr>
      </w:pPr>
      <w:r w:rsidRPr="000E7BE5">
        <w:rPr>
          <w:rFonts w:ascii="Times New Roman" w:eastAsia="MS Mincho" w:hAnsi="Times New Roman" w:cs="Times New Roman"/>
          <w:b/>
          <w:sz w:val="24"/>
          <w:szCs w:val="24"/>
        </w:rPr>
        <w:t>МЕТАПРЕДМЕТНЫЕ РЕЗУЛЬТАТЫ</w:t>
      </w:r>
    </w:p>
    <w:p w:rsidR="000E7BE5" w:rsidRPr="000E7BE5" w:rsidRDefault="000E7BE5" w:rsidP="000E7BE5">
      <w:pPr>
        <w:spacing w:after="0" w:line="240" w:lineRule="auto"/>
        <w:ind w:firstLine="709"/>
        <w:jc w:val="both"/>
        <w:rPr>
          <w:rFonts w:ascii="Times New Roman" w:eastAsia="MS Mincho" w:hAnsi="Times New Roman" w:cs="Times New Roman"/>
          <w:b/>
          <w:bCs/>
          <w:i/>
          <w:sz w:val="24"/>
          <w:szCs w:val="24"/>
        </w:rPr>
      </w:pPr>
      <w:r w:rsidRPr="000E7BE5">
        <w:rPr>
          <w:rFonts w:ascii="Times New Roman" w:eastAsia="MS Mincho" w:hAnsi="Times New Roman" w:cs="Times New Roman"/>
          <w:b/>
          <w:bCs/>
          <w:i/>
          <w:sz w:val="24"/>
          <w:szCs w:val="24"/>
        </w:rPr>
        <w:t>Овладение универсальными учебными познавательными действиями: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систематизировать, сопоставлять, анализировать, обобщать и интерпретировать информацию по истории спорта, теоретическим основам адаптивной физической культуры, содержащуюся в готовых информационных объектах;</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подбирать соответствующие термины к упражнению, движению или спортивному инвентарю;</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выделять общий признак или отличие двух или нескольких упражнений, объяснять их сходство или отличия;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lastRenderedPageBreak/>
        <w:t>объединять движения, упражнения в группы по определенным признакам, сравнивать, классифицировать;</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различать/выделять явление из общего ряда других явлений;</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выделять причинно-следственные связи наблюдаемых явлений или событий, выявлять причины возникновения наблюдаемых явлений или событий;</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заполнять и/или дополнять таблицы, схемы, диаграммы, тексты: составление режима дня, программы тренировок и т.д.</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обозначать символом и знаком движение;</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логические связи между движениями, обозначать данные логические связи с помощью знаков в схеме выполнения упражнения;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 физическом упражнении, к которому применяется алгоритм;</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находить в тексте требуемую информацию (в соответствии с целями изучения теоретических основ адаптивной физической культуры).</w:t>
      </w:r>
    </w:p>
    <w:p w:rsidR="000E7BE5" w:rsidRPr="000E7BE5" w:rsidRDefault="000E7BE5" w:rsidP="000E7BE5">
      <w:pPr>
        <w:spacing w:after="0" w:line="240" w:lineRule="auto"/>
        <w:ind w:firstLine="709"/>
        <w:jc w:val="both"/>
        <w:rPr>
          <w:rFonts w:ascii="Times New Roman" w:eastAsia="MS Mincho" w:hAnsi="Times New Roman" w:cs="Times New Roman"/>
          <w:b/>
          <w:bCs/>
          <w:i/>
          <w:sz w:val="24"/>
          <w:szCs w:val="24"/>
        </w:rPr>
      </w:pPr>
      <w:r w:rsidRPr="000E7BE5">
        <w:rPr>
          <w:rFonts w:ascii="Times New Roman" w:eastAsia="MS Mincho" w:hAnsi="Times New Roman" w:cs="Times New Roman"/>
          <w:b/>
          <w:bCs/>
          <w:i/>
          <w:sz w:val="24"/>
          <w:szCs w:val="24"/>
        </w:rPr>
        <w:t>Овладение универсальными учебными коммуникативными действиями: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возможные роли в совместной деятельности;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организовывать самостоятельно или совместно с педагогом учебное сотрудничество и совместную деятельность с учителем и сверстниками; заниматься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распознавать невербальные средства общения в процессе спортивных игр, прогнозировать конфликтные ситуации, смягчая конфликты;</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оценивать качество своего вклада в командный результат.</w:t>
      </w:r>
    </w:p>
    <w:p w:rsidR="000E7BE5" w:rsidRPr="000E7BE5" w:rsidRDefault="000E7BE5" w:rsidP="000E7BE5">
      <w:pPr>
        <w:spacing w:after="0" w:line="240" w:lineRule="auto"/>
        <w:ind w:firstLine="709"/>
        <w:jc w:val="both"/>
        <w:rPr>
          <w:rFonts w:ascii="Times New Roman" w:eastAsia="MS Mincho" w:hAnsi="Times New Roman" w:cs="Times New Roman"/>
          <w:b/>
          <w:bCs/>
          <w:i/>
          <w:sz w:val="24"/>
          <w:szCs w:val="24"/>
        </w:rPr>
      </w:pPr>
      <w:r w:rsidRPr="000E7BE5">
        <w:rPr>
          <w:rFonts w:ascii="Times New Roman" w:eastAsia="MS Mincho" w:hAnsi="Times New Roman" w:cs="Times New Roman"/>
          <w:b/>
          <w:bCs/>
          <w:i/>
          <w:sz w:val="24"/>
          <w:szCs w:val="24"/>
        </w:rPr>
        <w:t>Овладение универсальными учебными регулятивными действиями: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анализировать существующие и планировать будущие образовательные результаты по предмету «Адаптивная физическая культура»;</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совместно с педагогом критерии оценки планируемых образовательных результатов;</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идентифицировать препятствия, возникающие при достижении собственных запланированных образовательных результатов в части физического совершенствования;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выдвигать версии преодоления препятствий, формулировать гипотезы, в отдельных случаях – прогнозировать конечный результат;</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ставить цель и формулировать задачи собственной образовательной деятельности с учетом выявленных затруднений и существующих возможностей;</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обосновывать выбранные подходы и средства, используемые для достижения образовательных результатов.</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необходимые действия в соответствии с учебной и познавательной задачей и составлять алгоритм их выполнения;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обосновывать и осуществлять выбор наиболее эффективных способов решения учебных задач;</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определять/находить, в том числе из предложенных вариантов, условия для выполнения учебной и задачи;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выбирать из предложенных вариантов и самостоятельно искать оптимальные ресурсы для совершенствования двигательных функций;</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планировать и корректировать свое физическое развитие.</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различать результаты и способы действий при достижении результатов;</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совместно с педагогом критерии достижения планируемых результатов и критерии оценки своей учебной деятельности;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отбирать инструменты для оценивания и оценивать свою деятельность, осуществлять самоконтроль на уроках по адаптивной физической культуре;</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характеристик/показателей результата;</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критерии правильности (корректности) выполнения упражнения;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обосновывать достижимость выполнения упражнения выбранным способом на основе оценки своих внутренних ресурсов и доступных внешних ресурсов;</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lastRenderedPageBreak/>
        <w:t xml:space="preserve">фиксировать и анализировать динамику собственных образовательных результатов. </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анализировать собственную деятельность на уроках по адаптивной физкультуре и деятельность других обучающихся в процессе взаимопроверки;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 xml:space="preserve">соотносить реальные и планируемые результаты двигательного развития и делать выводы о причинах его успешности/эффективности или </w:t>
      </w:r>
      <w:proofErr w:type="spellStart"/>
      <w:r w:rsidRPr="000E7BE5">
        <w:rPr>
          <w:rFonts w:ascii="Times New Roman" w:eastAsia="Times New Roman" w:hAnsi="Times New Roman" w:cs="Times New Roman"/>
          <w:sz w:val="24"/>
          <w:szCs w:val="24"/>
        </w:rPr>
        <w:t>неуспешности</w:t>
      </w:r>
      <w:proofErr w:type="spellEnd"/>
      <w:r w:rsidRPr="000E7BE5">
        <w:rPr>
          <w:rFonts w:ascii="Times New Roman" w:eastAsia="Times New Roman" w:hAnsi="Times New Roman" w:cs="Times New Roman"/>
          <w:sz w:val="24"/>
          <w:szCs w:val="24"/>
        </w:rPr>
        <w:t>/неэффективности;</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определять, какие действия по решению учебной задачи или параметры этих действий привели к правильному выполнению физического упражнения;</w:t>
      </w:r>
    </w:p>
    <w:p w:rsidR="000E7BE5" w:rsidRPr="000E7BE5" w:rsidRDefault="000E7BE5" w:rsidP="000E7BE5">
      <w:pPr>
        <w:spacing w:after="0" w:line="240" w:lineRule="auto"/>
        <w:ind w:firstLine="709"/>
        <w:jc w:val="both"/>
        <w:rPr>
          <w:rFonts w:ascii="Times New Roman" w:eastAsia="Times New Roman" w:hAnsi="Times New Roman" w:cs="Times New Roman"/>
          <w:sz w:val="24"/>
          <w:szCs w:val="24"/>
        </w:rPr>
      </w:pPr>
      <w:r w:rsidRPr="000E7BE5">
        <w:rPr>
          <w:rFonts w:ascii="Times New Roman" w:eastAsia="Times New Roman" w:hAnsi="Times New Roman" w:cs="Times New Roman"/>
          <w:sz w:val="24"/>
          <w:szCs w:val="24"/>
        </w:rPr>
        <w:t>демонстрировать приемы регуляции собственных психофизиологических/эмоциональных состояний.</w:t>
      </w:r>
    </w:p>
    <w:p w:rsidR="000E7BE5" w:rsidRPr="000E7BE5" w:rsidRDefault="000E7BE5" w:rsidP="000E7BE5">
      <w:pPr>
        <w:spacing w:after="0" w:line="240" w:lineRule="auto"/>
        <w:ind w:firstLine="709"/>
        <w:jc w:val="both"/>
        <w:rPr>
          <w:rFonts w:ascii="Times New Roman" w:eastAsia="MS Mincho" w:hAnsi="Times New Roman" w:cs="Times New Roman"/>
          <w:sz w:val="24"/>
          <w:szCs w:val="24"/>
        </w:rPr>
      </w:pPr>
    </w:p>
    <w:p w:rsidR="000E7BE5" w:rsidRPr="000E7BE5" w:rsidRDefault="000E7BE5" w:rsidP="000E7BE5">
      <w:pPr>
        <w:spacing w:after="0" w:line="240" w:lineRule="auto"/>
        <w:ind w:firstLine="709"/>
        <w:jc w:val="both"/>
        <w:rPr>
          <w:rFonts w:ascii="Times New Roman" w:eastAsia="MS Mincho" w:hAnsi="Times New Roman" w:cs="Times New Roman"/>
          <w:b/>
          <w:sz w:val="24"/>
          <w:szCs w:val="24"/>
        </w:rPr>
      </w:pPr>
      <w:r w:rsidRPr="000E7BE5">
        <w:rPr>
          <w:rFonts w:ascii="Times New Roman" w:eastAsia="MS Mincho" w:hAnsi="Times New Roman" w:cs="Times New Roman"/>
          <w:b/>
          <w:sz w:val="24"/>
          <w:szCs w:val="24"/>
        </w:rPr>
        <w:t>ПРЕДМЕТНЫЕ РЕЗУЛЬТАТЫ</w:t>
      </w:r>
    </w:p>
    <w:p w:rsidR="000E7BE5" w:rsidRPr="000E7BE5" w:rsidRDefault="000E7BE5" w:rsidP="000E7BE5">
      <w:pPr>
        <w:spacing w:after="0" w:line="240" w:lineRule="auto"/>
        <w:ind w:firstLine="709"/>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Целевым ориентиром освоения обучающимися с ЗПР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 </w:t>
      </w:r>
    </w:p>
    <w:p w:rsidR="000E7BE5" w:rsidRPr="000E7BE5" w:rsidRDefault="000E7BE5" w:rsidP="000E7BE5">
      <w:pPr>
        <w:tabs>
          <w:tab w:val="left" w:pos="180"/>
        </w:tabs>
        <w:autoSpaceDE w:val="0"/>
        <w:autoSpaceDN w:val="0"/>
        <w:spacing w:after="0" w:line="240" w:lineRule="auto"/>
        <w:jc w:val="both"/>
        <w:rPr>
          <w:rFonts w:ascii="Times New Roman" w:eastAsia="Times New Roman" w:hAnsi="Times New Roman" w:cs="Times New Roman"/>
          <w:color w:val="000000"/>
          <w:sz w:val="24"/>
        </w:rPr>
      </w:pPr>
      <w:r w:rsidRPr="000E7BE5">
        <w:rPr>
          <w:rFonts w:ascii="Times New Roman" w:eastAsia="MS Mincho" w:hAnsi="Times New Roman" w:cs="Times New Roman"/>
          <w:sz w:val="24"/>
          <w:szCs w:val="24"/>
        </w:rPr>
        <w:t>Предметные результаты освоения программного материала по основным тематическим модулям («Знание о физической культуре», «Гимнастика», «Легкая атлетика», «Спортивные игры», «Лыжная подготовка», «Плавание») определяются индивидуально для каждого обучающегося с ЗПР с учетом его особых образовательных потребностей, особенностей развития моторики и психомоторики. Обучающиеся с ЗПР должны уметь использовать полученные в ходе занятий теоретические знания на практике: в условиях тренировочных занятий, соревновательной деятельности, а также в повседневной двигательной деятельности.</w:t>
      </w:r>
    </w:p>
    <w:p w:rsidR="000E7BE5" w:rsidRPr="000E7BE5" w:rsidRDefault="000E7BE5" w:rsidP="000E7BE5">
      <w:pPr>
        <w:autoSpaceDE w:val="0"/>
        <w:autoSpaceDN w:val="0"/>
        <w:spacing w:before="190" w:after="0" w:line="230" w:lineRule="auto"/>
        <w:ind w:left="180"/>
        <w:rPr>
          <w:rFonts w:ascii="Times New Roman" w:eastAsia="Times New Roman" w:hAnsi="Times New Roman" w:cs="Times New Roman"/>
          <w:color w:val="000000"/>
          <w:sz w:val="24"/>
        </w:rPr>
      </w:pPr>
    </w:p>
    <w:p w:rsidR="000E7BE5" w:rsidRPr="000E7BE5" w:rsidRDefault="000E7BE5" w:rsidP="000E7BE5">
      <w:pPr>
        <w:tabs>
          <w:tab w:val="left" w:pos="15876"/>
        </w:tabs>
        <w:autoSpaceDE w:val="0"/>
        <w:autoSpaceDN w:val="0"/>
        <w:spacing w:after="0" w:line="240" w:lineRule="auto"/>
        <w:ind w:firstLine="567"/>
        <w:jc w:val="both"/>
        <w:rPr>
          <w:rFonts w:ascii="Cambria" w:eastAsia="MS Mincho" w:hAnsi="Cambria" w:cs="Times New Roman"/>
        </w:rPr>
        <w:sectPr w:rsidR="000E7BE5" w:rsidRPr="000E7BE5" w:rsidSect="000E7BE5">
          <w:pgSz w:w="11900" w:h="16840"/>
          <w:pgMar w:top="666" w:right="985" w:bottom="286" w:left="1134" w:header="720" w:footer="720" w:gutter="0"/>
          <w:cols w:space="720" w:equalWidth="0">
            <w:col w:w="9781" w:space="0"/>
          </w:cols>
          <w:docGrid w:linePitch="360"/>
        </w:sectPr>
      </w:pPr>
    </w:p>
    <w:p w:rsidR="000E7BE5" w:rsidRPr="000E7BE5" w:rsidRDefault="000E7BE5" w:rsidP="000E7BE5">
      <w:pPr>
        <w:autoSpaceDE w:val="0"/>
        <w:autoSpaceDN w:val="0"/>
        <w:spacing w:after="240" w:line="240" w:lineRule="auto"/>
        <w:jc w:val="center"/>
        <w:rPr>
          <w:rFonts w:ascii="Cambria" w:eastAsia="MS Mincho" w:hAnsi="Cambria" w:cs="Times New Roman"/>
          <w:lang w:val="en-US"/>
        </w:rPr>
      </w:pPr>
      <w:r w:rsidRPr="000E7BE5">
        <w:rPr>
          <w:rFonts w:ascii="Times New Roman" w:eastAsia="Times New Roman" w:hAnsi="Times New Roman" w:cs="Times New Roman"/>
          <w:b/>
          <w:color w:val="000000"/>
          <w:w w:val="101"/>
          <w:sz w:val="19"/>
          <w:lang w:val="en-US"/>
        </w:rPr>
        <w:lastRenderedPageBreak/>
        <w:t>ТЕМАТИЧЕСКОЕ ПЛАНИРОВАНИЕ</w:t>
      </w:r>
    </w:p>
    <w:tbl>
      <w:tblPr>
        <w:tblW w:w="0" w:type="auto"/>
        <w:tblInd w:w="6" w:type="dxa"/>
        <w:tblLayout w:type="fixed"/>
        <w:tblLook w:val="04A0" w:firstRow="1" w:lastRow="0" w:firstColumn="1" w:lastColumn="0" w:noHBand="0" w:noVBand="1"/>
      </w:tblPr>
      <w:tblGrid>
        <w:gridCol w:w="468"/>
        <w:gridCol w:w="2678"/>
        <w:gridCol w:w="528"/>
        <w:gridCol w:w="1104"/>
        <w:gridCol w:w="1142"/>
        <w:gridCol w:w="864"/>
        <w:gridCol w:w="161"/>
        <w:gridCol w:w="4678"/>
        <w:gridCol w:w="1701"/>
        <w:gridCol w:w="2036"/>
      </w:tblGrid>
      <w:tr w:rsidR="000E7BE5" w:rsidRPr="000E7BE5" w:rsidTr="00C52D41">
        <w:trPr>
          <w:trHeight w:hRule="exact" w:val="348"/>
        </w:trPr>
        <w:tc>
          <w:tcPr>
            <w:tcW w:w="468"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right="144"/>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b/>
                <w:color w:val="000000"/>
                <w:sz w:val="20"/>
                <w:szCs w:val="20"/>
                <w:lang w:val="en-US"/>
              </w:rPr>
              <w:t>№</w:t>
            </w:r>
            <w:r w:rsidRPr="000E7BE5">
              <w:rPr>
                <w:rFonts w:ascii="Times New Roman" w:eastAsia="Times New Roman" w:hAnsi="Times New Roman" w:cs="Times New Roman"/>
                <w:b/>
                <w:color w:val="000000"/>
                <w:sz w:val="20"/>
                <w:szCs w:val="20"/>
              </w:rPr>
              <w:t xml:space="preserve"> </w:t>
            </w:r>
            <w:r w:rsidRPr="000E7BE5">
              <w:rPr>
                <w:rFonts w:ascii="Times New Roman" w:eastAsia="Times New Roman" w:hAnsi="Times New Roman" w:cs="Times New Roman"/>
                <w:b/>
                <w:color w:val="000000"/>
                <w:sz w:val="20"/>
                <w:szCs w:val="20"/>
                <w:lang w:val="en-US"/>
              </w:rPr>
              <w:t>п/п</w:t>
            </w:r>
          </w:p>
        </w:tc>
        <w:tc>
          <w:tcPr>
            <w:tcW w:w="2678"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b/>
                <w:color w:val="000000"/>
                <w:sz w:val="20"/>
                <w:szCs w:val="20"/>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Количество</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часов</w:t>
            </w:r>
            <w:proofErr w:type="spellEnd"/>
          </w:p>
        </w:tc>
        <w:tc>
          <w:tcPr>
            <w:tcW w:w="1025" w:type="dxa"/>
            <w:gridSpan w:val="2"/>
            <w:vMerge w:val="restart"/>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Дата</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изучения</w:t>
            </w:r>
            <w:proofErr w:type="spellEnd"/>
          </w:p>
        </w:tc>
        <w:tc>
          <w:tcPr>
            <w:tcW w:w="4678"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Виды</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деятельности</w:t>
            </w:r>
            <w:proofErr w:type="spellEnd"/>
          </w:p>
        </w:tc>
        <w:tc>
          <w:tcPr>
            <w:tcW w:w="1701"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Виды</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формы</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контроля</w:t>
            </w:r>
            <w:proofErr w:type="spellEnd"/>
          </w:p>
        </w:tc>
        <w:tc>
          <w:tcPr>
            <w:tcW w:w="2036" w:type="dxa"/>
            <w:vMerge w:val="restart"/>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Электронные</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цифровые</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образовательные</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ресурсы</w:t>
            </w:r>
            <w:proofErr w:type="spellEnd"/>
          </w:p>
        </w:tc>
      </w:tr>
      <w:tr w:rsidR="000E7BE5" w:rsidRPr="000E7BE5" w:rsidTr="00C52D41">
        <w:trPr>
          <w:trHeight w:hRule="exact" w:val="759"/>
        </w:trPr>
        <w:tc>
          <w:tcPr>
            <w:tcW w:w="468" w:type="dxa"/>
            <w:vMerge/>
            <w:tcBorders>
              <w:top w:val="single" w:sz="4" w:space="0" w:color="000000"/>
              <w:left w:val="single" w:sz="4" w:space="0" w:color="000000"/>
              <w:bottom w:val="single" w:sz="5"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678" w:type="dxa"/>
            <w:vMerge/>
            <w:tcBorders>
              <w:top w:val="single" w:sz="4" w:space="0" w:color="000000"/>
              <w:left w:val="single" w:sz="4" w:space="0" w:color="000000"/>
              <w:bottom w:val="single" w:sz="5"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всего</w:t>
            </w:r>
            <w:proofErr w:type="spellEnd"/>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16"/>
                <w:szCs w:val="16"/>
                <w:lang w:val="en-US"/>
              </w:rPr>
            </w:pPr>
            <w:proofErr w:type="spellStart"/>
            <w:r w:rsidRPr="000E7BE5">
              <w:rPr>
                <w:rFonts w:ascii="Times New Roman" w:eastAsia="Times New Roman" w:hAnsi="Times New Roman" w:cs="Times New Roman"/>
                <w:b/>
                <w:color w:val="000000"/>
                <w:sz w:val="16"/>
                <w:szCs w:val="16"/>
                <w:lang w:val="en-US"/>
              </w:rPr>
              <w:t>контрольные</w:t>
            </w:r>
            <w:proofErr w:type="spellEnd"/>
            <w:r w:rsidRPr="000E7BE5">
              <w:rPr>
                <w:rFonts w:ascii="Times New Roman" w:eastAsia="Times New Roman" w:hAnsi="Times New Roman" w:cs="Times New Roman"/>
                <w:b/>
                <w:color w:val="000000"/>
                <w:sz w:val="16"/>
                <w:szCs w:val="16"/>
                <w:lang w:val="en-US"/>
              </w:rPr>
              <w:t xml:space="preserve"> </w:t>
            </w:r>
            <w:proofErr w:type="spellStart"/>
            <w:r w:rsidRPr="000E7BE5">
              <w:rPr>
                <w:rFonts w:ascii="Times New Roman" w:eastAsia="Times New Roman" w:hAnsi="Times New Roman" w:cs="Times New Roman"/>
                <w:b/>
                <w:color w:val="000000"/>
                <w:sz w:val="16"/>
                <w:szCs w:val="16"/>
                <w:lang w:val="en-US"/>
              </w:rPr>
              <w:t>работы</w:t>
            </w:r>
            <w:proofErr w:type="spellEnd"/>
          </w:p>
        </w:tc>
        <w:tc>
          <w:tcPr>
            <w:tcW w:w="1142"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16"/>
                <w:szCs w:val="16"/>
                <w:lang w:val="en-US"/>
              </w:rPr>
            </w:pPr>
            <w:proofErr w:type="spellStart"/>
            <w:r w:rsidRPr="000E7BE5">
              <w:rPr>
                <w:rFonts w:ascii="Times New Roman" w:eastAsia="Times New Roman" w:hAnsi="Times New Roman" w:cs="Times New Roman"/>
                <w:b/>
                <w:color w:val="000000"/>
                <w:sz w:val="16"/>
                <w:szCs w:val="16"/>
                <w:lang w:val="en-US"/>
              </w:rPr>
              <w:t>практические</w:t>
            </w:r>
            <w:proofErr w:type="spellEnd"/>
            <w:r w:rsidRPr="000E7BE5">
              <w:rPr>
                <w:rFonts w:ascii="Times New Roman" w:eastAsia="Times New Roman" w:hAnsi="Times New Roman" w:cs="Times New Roman"/>
                <w:b/>
                <w:color w:val="000000"/>
                <w:sz w:val="16"/>
                <w:szCs w:val="16"/>
                <w:lang w:val="en-US"/>
              </w:rPr>
              <w:t xml:space="preserve"> </w:t>
            </w:r>
            <w:proofErr w:type="spellStart"/>
            <w:r w:rsidRPr="000E7BE5">
              <w:rPr>
                <w:rFonts w:ascii="Times New Roman" w:eastAsia="Times New Roman" w:hAnsi="Times New Roman" w:cs="Times New Roman"/>
                <w:b/>
                <w:color w:val="000000"/>
                <w:sz w:val="16"/>
                <w:szCs w:val="16"/>
                <w:lang w:val="en-US"/>
              </w:rPr>
              <w:t>работы</w:t>
            </w:r>
            <w:proofErr w:type="spellEnd"/>
          </w:p>
        </w:tc>
        <w:tc>
          <w:tcPr>
            <w:tcW w:w="1025" w:type="dxa"/>
            <w:gridSpan w:val="2"/>
            <w:vMerge/>
            <w:tcBorders>
              <w:top w:val="single" w:sz="4" w:space="0" w:color="000000"/>
              <w:left w:val="single" w:sz="4" w:space="0" w:color="000000"/>
              <w:bottom w:val="single" w:sz="5"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vMerge/>
            <w:tcBorders>
              <w:top w:val="single" w:sz="4" w:space="0" w:color="000000"/>
              <w:left w:val="single" w:sz="4" w:space="0" w:color="000000"/>
              <w:bottom w:val="single" w:sz="5"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701" w:type="dxa"/>
            <w:vMerge/>
            <w:tcBorders>
              <w:top w:val="single" w:sz="4" w:space="0" w:color="000000"/>
              <w:left w:val="single" w:sz="4" w:space="0" w:color="000000"/>
              <w:bottom w:val="single" w:sz="5"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36" w:type="dxa"/>
            <w:vMerge/>
            <w:tcBorders>
              <w:top w:val="single" w:sz="4" w:space="0" w:color="000000"/>
              <w:left w:val="single" w:sz="4" w:space="0" w:color="000000"/>
              <w:bottom w:val="single" w:sz="5"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r>
      <w:tr w:rsidR="000E7BE5" w:rsidRPr="000E7BE5" w:rsidTr="00C52D41">
        <w:trPr>
          <w:trHeight w:hRule="exact" w:val="286"/>
        </w:trPr>
        <w:tc>
          <w:tcPr>
            <w:tcW w:w="15360" w:type="dxa"/>
            <w:gridSpan w:val="10"/>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b/>
                <w:color w:val="000000"/>
                <w:sz w:val="20"/>
                <w:szCs w:val="20"/>
              </w:rPr>
              <w:t>Раздел 1</w:t>
            </w:r>
            <w:r w:rsidRPr="000E7BE5">
              <w:rPr>
                <w:rFonts w:ascii="Times New Roman" w:eastAsia="Times New Roman" w:hAnsi="Times New Roman" w:cs="Times New Roman"/>
                <w:color w:val="000000"/>
                <w:sz w:val="20"/>
                <w:szCs w:val="20"/>
              </w:rPr>
              <w:t>.</w:t>
            </w:r>
            <w:r w:rsidRPr="000E7BE5">
              <w:rPr>
                <w:rFonts w:ascii="Times New Roman" w:eastAsia="MS Mincho" w:hAnsi="Times New Roman" w:cs="Times New Roman"/>
                <w:sz w:val="20"/>
                <w:szCs w:val="20"/>
              </w:rPr>
              <w:t xml:space="preserve"> </w:t>
            </w:r>
            <w:r w:rsidRPr="000E7BE5">
              <w:rPr>
                <w:rFonts w:ascii="Times New Roman" w:eastAsia="Times New Roman" w:hAnsi="Times New Roman" w:cs="Times New Roman"/>
                <w:b/>
                <w:color w:val="221F1F"/>
                <w:sz w:val="20"/>
                <w:szCs w:val="20"/>
              </w:rPr>
              <w:t>ЗНАНИЯ О ФИЗИЧЕСКОЙ КУЛЬТУРЕ (1 ч)</w:t>
            </w:r>
          </w:p>
        </w:tc>
      </w:tr>
      <w:tr w:rsidR="000E7BE5" w:rsidRPr="000E7BE5" w:rsidTr="00C52D41">
        <w:trPr>
          <w:trHeight w:hRule="exact" w:val="111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1.1.</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Знакомство с программным материалом и требованиями к его освоению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обсуждают задачи и содержание занятий физической культурой на предстоящий учебный год</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117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1.2.</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Знакомство с системой дополнительного обучения физической культуре и организацией спортивной работы в школе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интересуются работой спортивных секций и их расписанием; задают вопросы по организации спортивных соревнований, делают выводы о возможном в них участии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4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1.3.</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Знакомство с понятием «здоровый образ жизни» и значением здорового образа жизни в жизнедеятельности современного человека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описывают основные формы оздоровительных занятий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057"/>
        </w:trPr>
        <w:tc>
          <w:tcPr>
            <w:tcW w:w="468"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r w:rsidRPr="000E7BE5">
              <w:rPr>
                <w:rFonts w:ascii="Times New Roman" w:eastAsia="Times New Roman" w:hAnsi="Times New Roman" w:cs="Times New Roman"/>
                <w:color w:val="000000"/>
                <w:sz w:val="20"/>
                <w:szCs w:val="20"/>
              </w:rPr>
              <w:t>4</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Знакомство с историей древних Олимпийских игр</w:t>
            </w:r>
          </w:p>
        </w:tc>
        <w:tc>
          <w:tcPr>
            <w:tcW w:w="528"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конкретизируют их значение для здоровья человека: утренняя зарядка; физкультминутки и </w:t>
            </w:r>
            <w:proofErr w:type="spellStart"/>
            <w:r w:rsidRPr="000E7BE5">
              <w:rPr>
                <w:rFonts w:ascii="Times New Roman" w:eastAsia="MS Mincho" w:hAnsi="Times New Roman" w:cs="Times New Roman"/>
                <w:sz w:val="20"/>
                <w:szCs w:val="20"/>
              </w:rPr>
              <w:t>физкультпаузы</w:t>
            </w:r>
            <w:proofErr w:type="spellEnd"/>
            <w:r w:rsidRPr="000E7BE5">
              <w:rPr>
                <w:rFonts w:ascii="Times New Roman" w:eastAsia="MS Mincho" w:hAnsi="Times New Roman" w:cs="Times New Roman"/>
                <w:sz w:val="20"/>
                <w:szCs w:val="20"/>
              </w:rPr>
              <w:t>, прогулки и занятия на открытом воздухе, занятия физической культурой</w:t>
            </w:r>
          </w:p>
        </w:tc>
        <w:tc>
          <w:tcPr>
            <w:tcW w:w="1701"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5"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330"/>
        </w:trPr>
        <w:tc>
          <w:tcPr>
            <w:tcW w:w="15360" w:type="dxa"/>
            <w:gridSpan w:val="10"/>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b/>
                <w:sz w:val="20"/>
                <w:szCs w:val="20"/>
              </w:rPr>
            </w:pPr>
            <w:r w:rsidRPr="000E7BE5">
              <w:rPr>
                <w:rFonts w:ascii="Times New Roman" w:eastAsia="MS Mincho" w:hAnsi="Times New Roman" w:cs="Times New Roman"/>
                <w:b/>
                <w:sz w:val="20"/>
                <w:szCs w:val="20"/>
              </w:rPr>
              <w:t>Раздел 2. СПОСОБЫ САМОСТОЯТЕЛЬНОЙ ДЕЯТЕЛЬНОСТИ (2.5 ч)</w:t>
            </w:r>
          </w:p>
        </w:tc>
      </w:tr>
      <w:tr w:rsidR="000E7BE5" w:rsidRPr="000E7BE5" w:rsidTr="00C52D41">
        <w:trPr>
          <w:trHeight w:hRule="exact" w:val="854"/>
        </w:trPr>
        <w:tc>
          <w:tcPr>
            <w:tcW w:w="468"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1</w:t>
            </w:r>
            <w:r w:rsidRPr="000E7BE5">
              <w:rPr>
                <w:rFonts w:ascii="Times New Roman" w:eastAsia="Times New Roman" w:hAnsi="Times New Roman" w:cs="Times New Roman"/>
                <w:color w:val="000000"/>
                <w:sz w:val="20"/>
                <w:szCs w:val="20"/>
                <w:lang w:val="en-US"/>
              </w:rPr>
              <w:t>.</w:t>
            </w:r>
          </w:p>
        </w:tc>
        <w:tc>
          <w:tcPr>
            <w:tcW w:w="2678"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Режим дня и его значение для современного школьника</w:t>
            </w:r>
          </w:p>
        </w:tc>
        <w:tc>
          <w:tcPr>
            <w:tcW w:w="528"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понятием «работоспособность» и изменениями показателей работоспособности в течение дня</w:t>
            </w:r>
          </w:p>
        </w:tc>
        <w:tc>
          <w:tcPr>
            <w:tcW w:w="1701"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5"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99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2.2.</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Самостоятельное составление индивидуального режима дня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составляют индивидуальный режим дня и оформляют его в виде таблицы</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9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Физическое развитие человека и факторы, влияющие на его показатели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понятием «физическое развитие» в значении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85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lastRenderedPageBreak/>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4</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Осанка как показатель физического развития и здоровья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«проце</w:t>
            </w:r>
            <w:proofErr w:type="gramStart"/>
            <w:r w:rsidRPr="000E7BE5">
              <w:rPr>
                <w:rFonts w:ascii="Times New Roman" w:eastAsia="MS Mincho" w:hAnsi="Times New Roman" w:cs="Times New Roman"/>
                <w:sz w:val="20"/>
                <w:szCs w:val="20"/>
              </w:rPr>
              <w:t>сс взр</w:t>
            </w:r>
            <w:proofErr w:type="gramEnd"/>
            <w:r w:rsidRPr="000E7BE5">
              <w:rPr>
                <w:rFonts w:ascii="Times New Roman" w:eastAsia="MS Mincho" w:hAnsi="Times New Roman" w:cs="Times New Roman"/>
                <w:sz w:val="20"/>
                <w:szCs w:val="20"/>
              </w:rPr>
              <w:t>осления организма под влиянием наследственных программ»</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9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5</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Измерение индивидуальных показателей физического развития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приводят примеры влияния занятий физическими упражнениями на показатели физического развития</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281"/>
        </w:trPr>
        <w:tc>
          <w:tcPr>
            <w:tcW w:w="46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6</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Упражнения для профилактики нарушения осанки</w:t>
            </w:r>
          </w:p>
        </w:tc>
        <w:tc>
          <w:tcPr>
            <w:tcW w:w="52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знакомятся с понятиями «правильная осанка» и «неправильная осанка», видами осанки и возможными причинами нарушения;; устанавливают причинно-следственную связь </w:t>
            </w:r>
            <w:proofErr w:type="gramStart"/>
            <w:r w:rsidRPr="000E7BE5">
              <w:rPr>
                <w:rFonts w:ascii="Times New Roman" w:eastAsia="MS Mincho" w:hAnsi="Times New Roman" w:cs="Times New Roman"/>
                <w:sz w:val="20"/>
                <w:szCs w:val="20"/>
              </w:rPr>
              <w:t>между</w:t>
            </w:r>
            <w:proofErr w:type="gramEnd"/>
          </w:p>
        </w:tc>
        <w:tc>
          <w:tcPr>
            <w:tcW w:w="1701"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552"/>
        </w:trPr>
        <w:tc>
          <w:tcPr>
            <w:tcW w:w="46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2.7.</w:t>
            </w:r>
          </w:p>
        </w:tc>
        <w:tc>
          <w:tcPr>
            <w:tcW w:w="267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Организация и проведение самостоятельных занятий</w:t>
            </w:r>
          </w:p>
        </w:tc>
        <w:tc>
          <w:tcPr>
            <w:tcW w:w="52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0.25</w:t>
            </w:r>
          </w:p>
        </w:tc>
        <w:tc>
          <w:tcPr>
            <w:tcW w:w="1104"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025" w:type="dxa"/>
            <w:gridSpan w:val="2"/>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67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рассматривают возможные виды самостоятельных занятий на открытых площадках и в домашних условиях, приводят примеры их целевого предназначения (оздоровительные мероприятия в режиме дня, спортивные игры и развлечения с использованием физических упражнений и др.)</w:t>
            </w:r>
          </w:p>
        </w:tc>
        <w:tc>
          <w:tcPr>
            <w:tcW w:w="1701"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13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8</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Процедура определения состояния организма с помощью одномоментной функциональной пробы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способ проведения одномоментной пробы в состоянии относительного покоя, определяют состояние организма по определённой формуле</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12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9</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Исследование влияния оздоровительных форм занятий физической культурой на работу сердца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измеряют пульс после выполнения упражнений (или двигательных действий) в начале, середине и по окончании самостоятельных занятий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71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.1</w:t>
            </w:r>
            <w:r w:rsidRPr="000E7BE5">
              <w:rPr>
                <w:rFonts w:ascii="Times New Roman" w:eastAsia="Times New Roman" w:hAnsi="Times New Roman" w:cs="Times New Roman"/>
                <w:color w:val="000000"/>
                <w:sz w:val="20"/>
                <w:szCs w:val="20"/>
              </w:rPr>
              <w:t>0</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Ведение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дневника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физической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культуры</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025"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142"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двигательных действий в начале, середине и по окончании самостоятельных занятий;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414"/>
        </w:trPr>
        <w:tc>
          <w:tcPr>
            <w:tcW w:w="15360" w:type="dxa"/>
            <w:gridSpan w:val="10"/>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keepNext/>
              <w:autoSpaceDE w:val="0"/>
              <w:autoSpaceDN w:val="0"/>
              <w:spacing w:after="0" w:line="240" w:lineRule="auto"/>
              <w:ind w:left="74"/>
              <w:jc w:val="center"/>
              <w:rPr>
                <w:rFonts w:ascii="Times New Roman" w:eastAsia="MS Mincho" w:hAnsi="Times New Roman" w:cs="Times New Roman"/>
                <w:sz w:val="20"/>
                <w:szCs w:val="20"/>
              </w:rPr>
            </w:pPr>
            <w:r w:rsidRPr="000E7BE5">
              <w:rPr>
                <w:rFonts w:ascii="Times New Roman" w:eastAsia="Times New Roman" w:hAnsi="Times New Roman" w:cs="Times New Roman"/>
                <w:b/>
                <w:color w:val="000000"/>
                <w:sz w:val="20"/>
                <w:szCs w:val="20"/>
              </w:rPr>
              <w:t>Раздел 3.</w:t>
            </w:r>
            <w:r w:rsidRPr="000E7BE5">
              <w:rPr>
                <w:rFonts w:ascii="Times New Roman" w:eastAsia="Times New Roman" w:hAnsi="Times New Roman" w:cs="Times New Roman"/>
                <w:color w:val="000000"/>
                <w:sz w:val="20"/>
                <w:szCs w:val="20"/>
              </w:rPr>
              <w:t xml:space="preserve"> </w:t>
            </w:r>
            <w:r w:rsidRPr="000E7BE5">
              <w:rPr>
                <w:rFonts w:ascii="Times New Roman" w:eastAsia="Times New Roman" w:hAnsi="Times New Roman" w:cs="Times New Roman"/>
                <w:b/>
                <w:color w:val="221F1F"/>
                <w:sz w:val="20"/>
                <w:szCs w:val="20"/>
              </w:rPr>
              <w:t>ФИЗИЧЕСКОЕ СОВЕРШЕНСТВОВАНИЕ (58,5 ч)</w:t>
            </w:r>
          </w:p>
        </w:tc>
      </w:tr>
      <w:tr w:rsidR="000E7BE5" w:rsidRPr="000E7BE5" w:rsidTr="00C52D41">
        <w:trPr>
          <w:trHeight w:hRule="exact" w:val="94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3.1.</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Знакомство с понятием «физкультурно-оздоровительная деятельность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знакомятся с понятием «физкультурно-оздоровительная деятельность», ролью и значением физкультурно-оздоровительной деятельности в здоровом образе жизни современного человека.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128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lastRenderedPageBreak/>
              <w:t>3</w:t>
            </w:r>
            <w:r w:rsidRPr="000E7BE5">
              <w:rPr>
                <w:rFonts w:ascii="Times New Roman" w:eastAsia="Times New Roman" w:hAnsi="Times New Roman" w:cs="Times New Roman"/>
                <w:color w:val="000000"/>
                <w:sz w:val="20"/>
                <w:szCs w:val="20"/>
                <w:lang w:val="en-US"/>
              </w:rPr>
              <w:t>.2.</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Упражнения</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утренней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зарядки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отбирают и составляют комплексы упражнений утренней зарядки и физкультминуток для занятий в домашних условиях без предметов, с гимнастической палкой и гантелями, с использованием стула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83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.3.</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Упражнения дыхательной и зрительной гимнастики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tabs>
                <w:tab w:val="left" w:pos="4839"/>
              </w:tabs>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разучивают упражнения дыхательной и зрительной гимнастики для профилактики утомления во время учебных занятий.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56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.4.</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Водные процедуры после утренней зарядки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закрепляют и совершенствуют навыки проведения закаливающей процедуры способом обливания</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9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.5.</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знакомятся с рекомендациями по технике безопасности во время выполнения беговых упражнений на самостоятельных занятиях лёгкой атлетикой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1421"/>
        </w:trPr>
        <w:tc>
          <w:tcPr>
            <w:tcW w:w="46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6</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Бег с максимальной скоростью на короткие дистанции</w:t>
            </w:r>
          </w:p>
        </w:tc>
        <w:tc>
          <w:tcPr>
            <w:tcW w:w="528"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3</w:t>
            </w:r>
          </w:p>
        </w:tc>
        <w:tc>
          <w:tcPr>
            <w:tcW w:w="11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4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3</w:t>
            </w:r>
          </w:p>
        </w:tc>
        <w:tc>
          <w:tcPr>
            <w:tcW w:w="86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закрепляют и совершенствуют технику высокого старта: закрепляют и совершенствуют технику бега на короткие дистанции с высокого старта; разучивают стартовое и финишное ускорение; разучивают бег с максимальной скоростью с высокого старта по учебной дистанции в 60 м.</w:t>
            </w:r>
          </w:p>
        </w:tc>
        <w:tc>
          <w:tcPr>
            <w:tcW w:w="170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271"/>
        </w:trPr>
        <w:tc>
          <w:tcPr>
            <w:tcW w:w="468"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7</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Бег с равномерной скоростью на длинные дистанции</w:t>
            </w:r>
          </w:p>
        </w:tc>
        <w:tc>
          <w:tcPr>
            <w:tcW w:w="528"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4</w:t>
            </w:r>
          </w:p>
        </w:tc>
        <w:tc>
          <w:tcPr>
            <w:tcW w:w="1104"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42"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4</w:t>
            </w:r>
          </w:p>
        </w:tc>
        <w:tc>
          <w:tcPr>
            <w:tcW w:w="864"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описывают технику равномерного бега и разучивают его на учебной дистанции (за лидером, с коррекцией скорости передвижения учителем); разучивают бег с равномерной скоростью по дистанции в 1 км</w:t>
            </w:r>
          </w:p>
        </w:tc>
        <w:tc>
          <w:tcPr>
            <w:tcW w:w="1701"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auto"/>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212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8</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w:t>
            </w:r>
            <w:r w:rsidRPr="000E7BE5">
              <w:rPr>
                <w:rFonts w:ascii="Times New Roman" w:eastAsia="MS Mincho" w:hAnsi="Times New Roman" w:cs="Times New Roman"/>
                <w:i/>
                <w:sz w:val="20"/>
                <w:szCs w:val="20"/>
              </w:rPr>
              <w:t xml:space="preserve"> </w:t>
            </w:r>
            <w:r w:rsidRPr="000E7BE5">
              <w:rPr>
                <w:rFonts w:ascii="Times New Roman" w:eastAsia="MS Mincho" w:hAnsi="Times New Roman" w:cs="Times New Roman"/>
                <w:sz w:val="20"/>
                <w:szCs w:val="20"/>
              </w:rPr>
              <w:t>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9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lastRenderedPageBreak/>
              <w:t>3.</w:t>
            </w:r>
            <w:r w:rsidRPr="000E7BE5">
              <w:rPr>
                <w:rFonts w:ascii="Times New Roman" w:eastAsia="Times New Roman" w:hAnsi="Times New Roman" w:cs="Times New Roman"/>
                <w:color w:val="000000"/>
                <w:sz w:val="20"/>
                <w:szCs w:val="20"/>
              </w:rPr>
              <w:t>9</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Прыжок в длину с разбега способом «согнув ноги»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повторяют описание техники прыжка и его отдельные фазы; закрепляют и совершенствуют технику прыжка в длину с разбега способом «согнув ноги»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213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10</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0.25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27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11</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Метание малого мяча на дальность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3</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разучивают технику метания малого мяча на дальность с трёх шагов разбега, с помощью подводящих и имитационных упражнений; метают малый мяч на дальность по фазам движения и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83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3.12.</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«Лёгкая атлетика». Метание малого мяча в неподвижную мишень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разучивают технику метания малого мяча в неподвижную мишень по фазам движения и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13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13</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Знакомство с понятием «спортивно-оздоровительная деятельность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знакомятся с понятием «спортивно-оздоровительная </w:t>
            </w:r>
            <w:r w:rsidRPr="000E7BE5">
              <w:rPr>
                <w:rFonts w:ascii="Times New Roman" w:eastAsia="MS Mincho" w:hAnsi="Times New Roman" w:cs="Times New Roman"/>
                <w:sz w:val="20"/>
                <w:szCs w:val="20"/>
              </w:rPr>
              <w:br/>
              <w:t>деятельность», ролью и значением спортивно-оздоровительной деятельности в здоровом образе жизни современного человека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141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3.14.</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Кувырок вперёд в группировке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совершенствуют технику кувырка вперёд за счёт повторения техники подводящих упражнений (перекаты и прыжки на месте, толчком двумя ногами в группировке); совершенствуют кувырок вперёд в группировке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72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15</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Кувырок назад в группировке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кувырок назад в группировке по фазам и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25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3.16.</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Упражнения</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развитие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гибкости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упражнения на подвижность суставов, выполняют их из разных исходных положений, с одноимёнными и разноимёнными движениями рук и ног, вращением туловища с большой амплитудой</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71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lastRenderedPageBreak/>
              <w:t>3.</w:t>
            </w:r>
            <w:r w:rsidRPr="000E7BE5">
              <w:rPr>
                <w:rFonts w:ascii="Times New Roman" w:eastAsia="Times New Roman" w:hAnsi="Times New Roman" w:cs="Times New Roman"/>
                <w:color w:val="000000"/>
                <w:sz w:val="20"/>
                <w:szCs w:val="20"/>
              </w:rPr>
              <w:t>17</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Упражнения</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развитие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координации</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упражнения в равновесии, точности движений, жонглировании малым (теннисным) мячом</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85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18</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28"/>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Упражнения</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формирование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телосложения</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lang w:val="en-US"/>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упражнения с гантелями на развитие отдельных мышечных групп</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85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19</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Кувырок вперёд ноги «</w:t>
            </w:r>
            <w:proofErr w:type="spellStart"/>
            <w:r w:rsidRPr="000E7BE5">
              <w:rPr>
                <w:rFonts w:ascii="Times New Roman" w:eastAsia="MS Mincho" w:hAnsi="Times New Roman" w:cs="Times New Roman"/>
                <w:sz w:val="20"/>
                <w:szCs w:val="20"/>
              </w:rPr>
              <w:t>скрёстно</w:t>
            </w:r>
            <w:proofErr w:type="spellEnd"/>
            <w:r w:rsidRPr="000E7BE5">
              <w:rPr>
                <w:rFonts w:ascii="Times New Roman" w:eastAsia="MS Mincho" w:hAnsi="Times New Roman" w:cs="Times New Roman"/>
                <w:sz w:val="20"/>
                <w:szCs w:val="20"/>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выполняют кувырок вперёд ноги «</w:t>
            </w:r>
            <w:proofErr w:type="spellStart"/>
            <w:r w:rsidRPr="000E7BE5">
              <w:rPr>
                <w:rFonts w:ascii="Times New Roman" w:eastAsia="MS Mincho" w:hAnsi="Times New Roman" w:cs="Times New Roman"/>
                <w:sz w:val="20"/>
                <w:szCs w:val="20"/>
              </w:rPr>
              <w:t>скрёстно</w:t>
            </w:r>
            <w:proofErr w:type="spellEnd"/>
            <w:r w:rsidRPr="000E7BE5">
              <w:rPr>
                <w:rFonts w:ascii="Times New Roman" w:eastAsia="MS Mincho" w:hAnsi="Times New Roman" w:cs="Times New Roman"/>
                <w:sz w:val="20"/>
                <w:szCs w:val="20"/>
              </w:rPr>
              <w:t>» по фазам и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8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20</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Кувырок назад из стойки на лопатках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технику кувырка назад из стойки на лопатках по фазам движения и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83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21</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Опорный прыжок на гимнастического козла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описывают технику выполнения прыжка с выделением фаз движений; повторяют подводящие упражнения и оценивают технику их выполнения</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7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22</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Расхождение на гимнастической скамейке в парах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технику расхождения правым и левым боком при передвижении на полу и на гимнастической скамейке (обучение в парах)</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14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23</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«Гимнастика». Гимнастическая комбинация на низком гимнастическом бревне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упражнения комбинации на полу, на гимнастической скамейке, на напольном гимнастическом бревне, на низком гимнастическом бревне</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83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r w:rsidRPr="000E7BE5">
              <w:rPr>
                <w:rFonts w:ascii="Times New Roman" w:eastAsia="Times New Roman" w:hAnsi="Times New Roman" w:cs="Times New Roman"/>
                <w:color w:val="000000"/>
                <w:sz w:val="20"/>
                <w:szCs w:val="20"/>
              </w:rPr>
              <w:t>24</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Модуль «Гимнастика». Лазанье и </w:t>
            </w:r>
            <w:proofErr w:type="spellStart"/>
            <w:r w:rsidRPr="000E7BE5">
              <w:rPr>
                <w:rFonts w:ascii="Times New Roman" w:eastAsia="MS Mincho" w:hAnsi="Times New Roman" w:cs="Times New Roman"/>
                <w:sz w:val="20"/>
                <w:szCs w:val="20"/>
              </w:rPr>
              <w:t>перелезание</w:t>
            </w:r>
            <w:proofErr w:type="spellEnd"/>
            <w:r w:rsidRPr="000E7BE5">
              <w:rPr>
                <w:rFonts w:ascii="Times New Roman" w:eastAsia="MS Mincho" w:hAnsi="Times New Roman" w:cs="Times New Roman"/>
                <w:sz w:val="20"/>
                <w:szCs w:val="20"/>
              </w:rPr>
              <w:t xml:space="preserve"> на гимнастической стенке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лазанья по гимнастической стенке разноимённым способом, передвижение приставным шагом</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226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3.25.</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114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lastRenderedPageBreak/>
              <w:t>3.26.</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Модуль «Зимние виды спорта». Передвижение на лыжах попеременным </w:t>
            </w:r>
            <w:proofErr w:type="spellStart"/>
            <w:r w:rsidRPr="000E7BE5">
              <w:rPr>
                <w:rFonts w:ascii="Times New Roman" w:eastAsia="MS Mincho" w:hAnsi="Times New Roman" w:cs="Times New Roman"/>
                <w:sz w:val="20"/>
                <w:szCs w:val="20"/>
              </w:rPr>
              <w:t>двухшажным</w:t>
            </w:r>
            <w:proofErr w:type="spellEnd"/>
            <w:r w:rsidRPr="000E7BE5">
              <w:rPr>
                <w:rFonts w:ascii="Times New Roman" w:eastAsia="MS Mincho" w:hAnsi="Times New Roman" w:cs="Times New Roman"/>
                <w:sz w:val="20"/>
                <w:szCs w:val="20"/>
              </w:rPr>
              <w:t xml:space="preserve"> ходом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4</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закрепляют и совершенствуют технику передвижения на лыжах попеременным </w:t>
            </w:r>
            <w:proofErr w:type="spellStart"/>
            <w:r w:rsidRPr="000E7BE5">
              <w:rPr>
                <w:rFonts w:ascii="Times New Roman" w:eastAsia="MS Mincho" w:hAnsi="Times New Roman" w:cs="Times New Roman"/>
                <w:sz w:val="20"/>
                <w:szCs w:val="20"/>
              </w:rPr>
              <w:t>двухшажным</w:t>
            </w:r>
            <w:proofErr w:type="spellEnd"/>
            <w:r w:rsidRPr="000E7BE5">
              <w:rPr>
                <w:rFonts w:ascii="Times New Roman" w:eastAsia="MS Mincho" w:hAnsi="Times New Roman" w:cs="Times New Roman"/>
                <w:sz w:val="20"/>
                <w:szCs w:val="20"/>
              </w:rPr>
              <w:t xml:space="preserve"> ходом</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9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3.27.</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«Зимние виды спорта». Повороты на лыжах способом переступания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поворота на лыжах способом переступания на месте и при передвижении по учебной дистанции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9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3.28.</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«Зимние виды спорта». Подъём в горку на лыжах способом «лесенка»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технику подъёма на лыжах способом «лесенка» на небольшую горку</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86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3.29.</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«Зимние виды спорта». Спуск на лыжах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спуска на лыжах с пологого склона в основной стойке</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25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3.30.</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«Зимние виды спорта». Преодоление небольших препятствий при спуске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и закрепляют технику преодоления небольших бугров и впадин при спуске с пологого склона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98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3.31.</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Баскетбол». 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рекомендациями учителя по использованию подготовительных и подводящих упражнений для освоения технических действий игры баскетбол</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155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3.32.</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Баскетбол». Передача баскетбольного мяча двумя руками от груди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передачи мяча двумя руками от груди на месте (обучение в парах); закрепляют и совершенствуют технику передачи мяча двумя руками от груди при передвижении приставным шагом правым и левым боком (обучение в парах)</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99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3.33.</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Баскетбол». Ведение баскетбольного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proofErr w:type="gramStart"/>
            <w:r w:rsidRPr="000E7BE5">
              <w:rPr>
                <w:rFonts w:ascii="Times New Roman" w:eastAsia="MS Mincho" w:hAnsi="Times New Roman" w:cs="Times New Roman"/>
                <w:sz w:val="20"/>
                <w:szCs w:val="20"/>
              </w:rPr>
              <w:t>закрепляют и совершенствуют технику ведения мяча на месте и в движении «по прямой»; разучивают технику ведения баскетбольного мяча «по кругу» и «змейкой».</w:t>
            </w:r>
            <w:proofErr w:type="gramEnd"/>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284"/>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lastRenderedPageBreak/>
              <w:t>3.34.</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Баскетбол». Бросок баскетбольного мяча в корзину двумя руками от груди с места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технику броска мяча в корзину по фазам и в полной координации</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210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3.35.</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Волейбол». 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рекомендациями учителя по использованию подготовительных и подводящих упражнений для освоения технических действий игры волейбол</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99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3.36.</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Волейбол».</w:t>
            </w:r>
            <w:r w:rsidRPr="000E7BE5">
              <w:rPr>
                <w:rFonts w:ascii="Times New Roman" w:eastAsia="MS Mincho" w:hAnsi="Times New Roman" w:cs="Times New Roman"/>
                <w:i/>
                <w:sz w:val="20"/>
                <w:szCs w:val="20"/>
              </w:rPr>
              <w:t xml:space="preserve"> </w:t>
            </w:r>
            <w:r w:rsidRPr="000E7BE5">
              <w:rPr>
                <w:rFonts w:ascii="Times New Roman" w:eastAsia="MS Mincho" w:hAnsi="Times New Roman" w:cs="Times New Roman"/>
                <w:sz w:val="20"/>
                <w:szCs w:val="20"/>
              </w:rPr>
              <w:t>Прямая нижняя подача мяча в волейболе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и закрепляют технику прямой нижней подачи мяча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147"/>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3.37.</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Волейбол». Приём и передача волейбольного мяча двумя руками снизу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приёма и передачи волейбольного мяча двумя руками снизу с места (обучение в парах)</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12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3.38.</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Волейбол». Приём и передача волейбольного мяча двумя руками сверху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2</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разучивают и закрепляют технику прямой нижней подачи мяча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8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3.39.</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Футбол». 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знакомятся с рекомендациями учителя по использованию подготовительных и подводящих упражнений для освоения технических действий игры футбол</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resh</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edu</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r w:rsidR="000E7BE5" w:rsidRPr="000E7BE5" w:rsidTr="00C52D41">
        <w:trPr>
          <w:trHeight w:hRule="exact" w:val="983"/>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3.40.</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Футбол». Удар по неподвижному мячу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0.5</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удара по неподвижному мячу внутренней стороной стопы с небольшого разбега</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100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lastRenderedPageBreak/>
              <w:t>3.41.</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Футбол». Остановка катящегося мяча внутренней стороной стопы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остановки катящегося мяча внутренней стороной стопы.</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846"/>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3.42.</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Футбол». Ведение футбольного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закрепляют и совершенствуют технику ведения футбольного мяча с изменением направления движения.</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sport</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wiki</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org</w:t>
            </w:r>
            <w:r w:rsidRPr="000E7BE5">
              <w:rPr>
                <w:rFonts w:ascii="Times New Roman" w:eastAsia="MS Mincho" w:hAnsi="Times New Roman" w:cs="Times New Roman"/>
                <w:sz w:val="20"/>
                <w:szCs w:val="20"/>
              </w:rPr>
              <w:t>/</w:t>
            </w:r>
          </w:p>
        </w:tc>
      </w:tr>
      <w:tr w:rsidR="000E7BE5" w:rsidRPr="000E7BE5" w:rsidTr="00C52D41">
        <w:trPr>
          <w:trHeight w:hRule="exact" w:val="85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3.43.</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ind w:left="98" w:right="170"/>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Модуль «Спортивные игры. Футбол». Обводка мячом ориентиров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161" w:right="142"/>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описывают технику выполнения обводки конусов, определяют возможные ошибки и причины их появления, рассматривают способы устранения</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r>
      <w:tr w:rsidR="000E7BE5" w:rsidRPr="000E7BE5" w:rsidTr="00C52D41">
        <w:trPr>
          <w:trHeight w:hRule="exact" w:val="258"/>
        </w:trPr>
        <w:tc>
          <w:tcPr>
            <w:tcW w:w="15360" w:type="dxa"/>
            <w:gridSpan w:val="10"/>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roofErr w:type="spellStart"/>
            <w:r w:rsidRPr="000E7BE5">
              <w:rPr>
                <w:rFonts w:ascii="Times New Roman" w:eastAsia="MS Mincho" w:hAnsi="Times New Roman" w:cs="Times New Roman"/>
                <w:b/>
                <w:sz w:val="20"/>
                <w:szCs w:val="20"/>
                <w:lang w:val="en-US"/>
              </w:rPr>
              <w:t>Раздел</w:t>
            </w:r>
            <w:proofErr w:type="spellEnd"/>
            <w:r w:rsidRPr="000E7BE5">
              <w:rPr>
                <w:rFonts w:ascii="Times New Roman" w:eastAsia="MS Mincho" w:hAnsi="Times New Roman" w:cs="Times New Roman"/>
                <w:b/>
                <w:sz w:val="20"/>
                <w:szCs w:val="20"/>
                <w:lang w:val="en-US"/>
              </w:rPr>
              <w:t xml:space="preserve"> 4. СПОРТ</w:t>
            </w:r>
            <w:r w:rsidRPr="000E7BE5">
              <w:rPr>
                <w:rFonts w:ascii="Times New Roman" w:eastAsia="MS Mincho" w:hAnsi="Times New Roman" w:cs="Times New Roman"/>
                <w:b/>
                <w:sz w:val="20"/>
                <w:szCs w:val="20"/>
              </w:rPr>
              <w:t xml:space="preserve"> (6 ч)</w:t>
            </w:r>
          </w:p>
        </w:tc>
      </w:tr>
      <w:tr w:rsidR="000E7BE5" w:rsidRPr="000E7BE5" w:rsidTr="00C52D41">
        <w:trPr>
          <w:trHeight w:hRule="exact" w:val="198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4.1</w:t>
            </w:r>
            <w:r w:rsidRPr="000E7BE5">
              <w:rPr>
                <w:rFonts w:ascii="Times New Roman" w:eastAsia="Times New Roman" w:hAnsi="Times New Roman" w:cs="Times New Roman"/>
                <w:color w:val="000000"/>
                <w:sz w:val="20"/>
                <w:szCs w:val="20"/>
                <w:lang w:val="en-US"/>
              </w:rPr>
              <w:t>.</w:t>
            </w:r>
          </w:p>
        </w:tc>
        <w:tc>
          <w:tcPr>
            <w:tcW w:w="267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221F1F"/>
                <w:sz w:val="20"/>
                <w:szCs w:val="20"/>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6</w:t>
            </w:r>
          </w:p>
        </w:tc>
        <w:tc>
          <w:tcPr>
            <w:tcW w:w="114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6</w:t>
            </w:r>
          </w:p>
        </w:tc>
        <w:tc>
          <w:tcPr>
            <w:tcW w:w="86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4839" w:type="dxa"/>
            <w:gridSpan w:val="2"/>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2"/>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осваивают содержания Примерных модульных программ по физической культуре или рабочей программы базовой физической подготовки; демонстрируют приросты в показателях физической</w:t>
            </w:r>
          </w:p>
          <w:p w:rsidR="000E7BE5" w:rsidRPr="000E7BE5" w:rsidRDefault="000E7BE5" w:rsidP="000E7BE5">
            <w:pPr>
              <w:autoSpaceDE w:val="0"/>
              <w:autoSpaceDN w:val="0"/>
              <w:spacing w:after="0" w:line="240" w:lineRule="auto"/>
              <w:ind w:left="72"/>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подготовленности и нормативных требований комплекса ГТО</w:t>
            </w:r>
          </w:p>
        </w:tc>
        <w:tc>
          <w:tcPr>
            <w:tcW w:w="170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Контрольный зачет</w:t>
            </w:r>
          </w:p>
        </w:tc>
        <w:tc>
          <w:tcPr>
            <w:tcW w:w="203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lang w:val="en-US"/>
              </w:rPr>
              <w:t>https</w:t>
            </w:r>
            <w:r w:rsidRPr="000E7BE5">
              <w:rPr>
                <w:rFonts w:ascii="Times New Roman" w:eastAsia="MS Mincho" w:hAnsi="Times New Roman" w:cs="Times New Roman"/>
                <w:sz w:val="20"/>
                <w:szCs w:val="20"/>
              </w:rPr>
              <w:t>://</w:t>
            </w:r>
            <w:r w:rsidRPr="000E7BE5">
              <w:rPr>
                <w:rFonts w:ascii="Times New Roman" w:eastAsia="MS Mincho" w:hAnsi="Times New Roman" w:cs="Times New Roman"/>
                <w:sz w:val="20"/>
                <w:szCs w:val="20"/>
                <w:lang w:val="en-US"/>
              </w:rPr>
              <w:t>www</w:t>
            </w:r>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gto</w:t>
            </w:r>
            <w:proofErr w:type="spellEnd"/>
            <w:r w:rsidRPr="000E7BE5">
              <w:rPr>
                <w:rFonts w:ascii="Times New Roman" w:eastAsia="MS Mincho" w:hAnsi="Times New Roman" w:cs="Times New Roman"/>
                <w:sz w:val="20"/>
                <w:szCs w:val="20"/>
              </w:rPr>
              <w:t>.</w:t>
            </w:r>
            <w:proofErr w:type="spellStart"/>
            <w:r w:rsidRPr="000E7BE5">
              <w:rPr>
                <w:rFonts w:ascii="Times New Roman" w:eastAsia="MS Mincho" w:hAnsi="Times New Roman" w:cs="Times New Roman"/>
                <w:sz w:val="20"/>
                <w:szCs w:val="20"/>
                <w:lang w:val="en-US"/>
              </w:rPr>
              <w:t>ru</w:t>
            </w:r>
            <w:proofErr w:type="spellEnd"/>
            <w:r w:rsidRPr="000E7BE5">
              <w:rPr>
                <w:rFonts w:ascii="Times New Roman" w:eastAsia="MS Mincho" w:hAnsi="Times New Roman" w:cs="Times New Roman"/>
                <w:sz w:val="20"/>
                <w:szCs w:val="20"/>
              </w:rPr>
              <w:t>/</w:t>
            </w:r>
          </w:p>
        </w:tc>
      </w:tr>
    </w:tbl>
    <w:p w:rsidR="000E7BE5" w:rsidRPr="000E7BE5" w:rsidRDefault="000E7BE5" w:rsidP="000E7BE5">
      <w:pPr>
        <w:autoSpaceDE w:val="0"/>
        <w:autoSpaceDN w:val="0"/>
        <w:spacing w:after="0" w:line="14" w:lineRule="exact"/>
        <w:rPr>
          <w:rFonts w:ascii="Cambria" w:eastAsia="MS Mincho" w:hAnsi="Cambria" w:cs="Times New Roman"/>
        </w:rPr>
      </w:pPr>
    </w:p>
    <w:p w:rsidR="000E7BE5" w:rsidRPr="000E7BE5" w:rsidRDefault="000E7BE5" w:rsidP="000E7BE5">
      <w:pPr>
        <w:rPr>
          <w:rFonts w:ascii="Cambria" w:eastAsia="MS Mincho" w:hAnsi="Cambria" w:cs="Times New Roman"/>
        </w:rPr>
        <w:sectPr w:rsidR="000E7BE5" w:rsidRPr="000E7BE5" w:rsidSect="004D4A4E">
          <w:pgSz w:w="16840" w:h="11900"/>
          <w:pgMar w:top="1135" w:right="640" w:bottom="838" w:left="666" w:header="720" w:footer="720" w:gutter="0"/>
          <w:cols w:space="720" w:equalWidth="0">
            <w:col w:w="15534" w:space="0"/>
          </w:cols>
          <w:docGrid w:linePitch="360"/>
        </w:sectPr>
      </w:pPr>
    </w:p>
    <w:p w:rsidR="000E7BE5" w:rsidRPr="000E7BE5" w:rsidRDefault="000E7BE5" w:rsidP="000E7BE5">
      <w:pPr>
        <w:autoSpaceDE w:val="0"/>
        <w:autoSpaceDN w:val="0"/>
        <w:spacing w:after="76" w:line="220" w:lineRule="exact"/>
        <w:rPr>
          <w:rFonts w:ascii="Cambria" w:eastAsia="MS Mincho" w:hAnsi="Cambria" w:cs="Times New Roman"/>
        </w:rPr>
      </w:pPr>
    </w:p>
    <w:p w:rsidR="000E7BE5" w:rsidRPr="000E7BE5" w:rsidRDefault="000E7BE5" w:rsidP="000E7BE5">
      <w:pPr>
        <w:autoSpaceDE w:val="0"/>
        <w:autoSpaceDN w:val="0"/>
        <w:spacing w:after="306" w:line="230" w:lineRule="auto"/>
        <w:jc w:val="center"/>
        <w:rPr>
          <w:rFonts w:ascii="Cambria" w:eastAsia="MS Mincho" w:hAnsi="Cambria" w:cs="Times New Roman"/>
          <w:lang w:val="en-US"/>
        </w:rPr>
      </w:pPr>
      <w:r w:rsidRPr="000E7BE5">
        <w:rPr>
          <w:rFonts w:ascii="Times New Roman" w:eastAsia="Times New Roman" w:hAnsi="Times New Roman" w:cs="Times New Roman"/>
          <w:b/>
          <w:color w:val="000000"/>
          <w:sz w:val="23"/>
          <w:lang w:val="en-US"/>
        </w:rPr>
        <w:t>ПОУРОЧНОЕ ПЛАНИРОВАНИЕ</w:t>
      </w:r>
    </w:p>
    <w:tbl>
      <w:tblPr>
        <w:tblW w:w="0" w:type="auto"/>
        <w:tblInd w:w="5" w:type="dxa"/>
        <w:tblLayout w:type="fixed"/>
        <w:tblLook w:val="04A0" w:firstRow="1" w:lastRow="0" w:firstColumn="1" w:lastColumn="0" w:noHBand="0" w:noVBand="1"/>
      </w:tblPr>
      <w:tblGrid>
        <w:gridCol w:w="550"/>
        <w:gridCol w:w="3406"/>
        <w:gridCol w:w="698"/>
        <w:gridCol w:w="1300"/>
        <w:gridCol w:w="1417"/>
        <w:gridCol w:w="1276"/>
        <w:gridCol w:w="2005"/>
      </w:tblGrid>
      <w:tr w:rsidR="000E7BE5" w:rsidRPr="000E7BE5" w:rsidTr="00C52D41">
        <w:trPr>
          <w:trHeight w:hRule="exact" w:val="470"/>
        </w:trPr>
        <w:tc>
          <w:tcPr>
            <w:tcW w:w="550"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b/>
                <w:color w:val="000000"/>
                <w:sz w:val="20"/>
                <w:szCs w:val="20"/>
                <w:lang w:val="en-US"/>
              </w:rPr>
              <w:t>№</w:t>
            </w:r>
            <w:r w:rsidRPr="000E7BE5">
              <w:rPr>
                <w:rFonts w:ascii="Times New Roman" w:eastAsia="MS Mincho" w:hAnsi="Times New Roman" w:cs="Times New Roman"/>
                <w:sz w:val="20"/>
                <w:szCs w:val="20"/>
                <w:lang w:val="en-US"/>
              </w:rPr>
              <w:br/>
            </w:r>
            <w:r w:rsidRPr="000E7BE5">
              <w:rPr>
                <w:rFonts w:ascii="Times New Roman" w:eastAsia="Times New Roman" w:hAnsi="Times New Roman" w:cs="Times New Roman"/>
                <w:b/>
                <w:color w:val="000000"/>
                <w:sz w:val="20"/>
                <w:szCs w:val="20"/>
                <w:lang w:val="en-US"/>
              </w:rPr>
              <w:t>п/п</w:t>
            </w:r>
          </w:p>
        </w:tc>
        <w:tc>
          <w:tcPr>
            <w:tcW w:w="34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Тема</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урока</w:t>
            </w:r>
            <w:proofErr w:type="spellEnd"/>
          </w:p>
        </w:tc>
        <w:tc>
          <w:tcPr>
            <w:tcW w:w="3415" w:type="dxa"/>
            <w:gridSpan w:val="3"/>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Количество</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часов</w:t>
            </w:r>
            <w:proofErr w:type="spellEnd"/>
          </w:p>
        </w:tc>
        <w:tc>
          <w:tcPr>
            <w:tcW w:w="127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Дата</w:t>
            </w:r>
            <w:proofErr w:type="spellEnd"/>
            <w:r w:rsidRPr="000E7BE5">
              <w:rPr>
                <w:rFonts w:ascii="Times New Roman" w:eastAsia="Times New Roman" w:hAnsi="Times New Roman" w:cs="Times New Roman"/>
                <w:b/>
                <w:color w:val="000000"/>
                <w:sz w:val="20"/>
                <w:szCs w:val="20"/>
                <w:lang w:val="en-US"/>
              </w:rPr>
              <w:t xml:space="preserve"> </w:t>
            </w:r>
            <w:r w:rsidRPr="000E7BE5">
              <w:rPr>
                <w:rFonts w:ascii="Times New Roman" w:eastAsia="MS Mincho" w:hAnsi="Times New Roman" w:cs="Times New Roman"/>
                <w:sz w:val="20"/>
                <w:szCs w:val="20"/>
                <w:lang w:val="en-US"/>
              </w:rPr>
              <w:br/>
            </w:r>
            <w:proofErr w:type="spellStart"/>
            <w:r w:rsidRPr="000E7BE5">
              <w:rPr>
                <w:rFonts w:ascii="Times New Roman" w:eastAsia="Times New Roman" w:hAnsi="Times New Roman" w:cs="Times New Roman"/>
                <w:b/>
                <w:color w:val="000000"/>
                <w:sz w:val="20"/>
                <w:szCs w:val="20"/>
                <w:lang w:val="en-US"/>
              </w:rPr>
              <w:t>изучения</w:t>
            </w:r>
            <w:proofErr w:type="spellEnd"/>
          </w:p>
        </w:tc>
        <w:tc>
          <w:tcPr>
            <w:tcW w:w="200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right="144"/>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Виды</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формы</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контроля</w:t>
            </w:r>
            <w:proofErr w:type="spellEnd"/>
          </w:p>
        </w:tc>
      </w:tr>
      <w:tr w:rsidR="000E7BE5" w:rsidRPr="000E7BE5" w:rsidTr="00C52D41">
        <w:trPr>
          <w:trHeight w:hRule="exact" w:val="792"/>
        </w:trPr>
        <w:tc>
          <w:tcPr>
            <w:tcW w:w="550" w:type="dxa"/>
            <w:vMerge/>
            <w:tcBorders>
              <w:top w:val="single" w:sz="4" w:space="0" w:color="000000"/>
              <w:left w:val="single" w:sz="4" w:space="0" w:color="000000"/>
              <w:bottom w:val="single" w:sz="4"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3406" w:type="dxa"/>
            <w:vMerge/>
            <w:tcBorders>
              <w:top w:val="single" w:sz="4" w:space="0" w:color="000000"/>
              <w:left w:val="single" w:sz="4" w:space="0" w:color="000000"/>
              <w:bottom w:val="single" w:sz="4"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всего</w:t>
            </w:r>
            <w:proofErr w:type="spellEnd"/>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контрольные</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работы</w:t>
            </w:r>
            <w:proofErr w:type="spellEnd"/>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proofErr w:type="spellStart"/>
            <w:r w:rsidRPr="000E7BE5">
              <w:rPr>
                <w:rFonts w:ascii="Times New Roman" w:eastAsia="Times New Roman" w:hAnsi="Times New Roman" w:cs="Times New Roman"/>
                <w:b/>
                <w:color w:val="000000"/>
                <w:sz w:val="20"/>
                <w:szCs w:val="20"/>
                <w:lang w:val="en-US"/>
              </w:rPr>
              <w:t>практические</w:t>
            </w:r>
            <w:proofErr w:type="spellEnd"/>
            <w:r w:rsidRPr="000E7BE5">
              <w:rPr>
                <w:rFonts w:ascii="Times New Roman" w:eastAsia="Times New Roman" w:hAnsi="Times New Roman" w:cs="Times New Roman"/>
                <w:b/>
                <w:color w:val="000000"/>
                <w:sz w:val="20"/>
                <w:szCs w:val="20"/>
                <w:lang w:val="en-US"/>
              </w:rPr>
              <w:t xml:space="preserve"> </w:t>
            </w:r>
            <w:proofErr w:type="spellStart"/>
            <w:r w:rsidRPr="000E7BE5">
              <w:rPr>
                <w:rFonts w:ascii="Times New Roman" w:eastAsia="Times New Roman" w:hAnsi="Times New Roman" w:cs="Times New Roman"/>
                <w:b/>
                <w:color w:val="000000"/>
                <w:sz w:val="20"/>
                <w:szCs w:val="20"/>
                <w:lang w:val="en-US"/>
              </w:rPr>
              <w:t>работы</w:t>
            </w:r>
            <w:proofErr w:type="spellEnd"/>
          </w:p>
        </w:tc>
        <w:tc>
          <w:tcPr>
            <w:tcW w:w="1276" w:type="dxa"/>
            <w:vMerge/>
            <w:tcBorders>
              <w:top w:val="single" w:sz="4" w:space="0" w:color="000000"/>
              <w:left w:val="single" w:sz="4" w:space="0" w:color="000000"/>
              <w:bottom w:val="single" w:sz="4"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vMerge/>
            <w:tcBorders>
              <w:top w:val="single" w:sz="4" w:space="0" w:color="000000"/>
              <w:left w:val="single" w:sz="4" w:space="0" w:color="000000"/>
              <w:bottom w:val="single" w:sz="4" w:space="0" w:color="000000"/>
              <w:right w:val="single" w:sz="4" w:space="0" w:color="000000"/>
            </w:tcBorders>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r>
      <w:tr w:rsidR="000E7BE5" w:rsidRPr="000E7BE5" w:rsidTr="00C52D41">
        <w:trPr>
          <w:trHeight w:hRule="exact" w:val="85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color w:val="000000"/>
                <w:sz w:val="20"/>
                <w:szCs w:val="20"/>
              </w:rPr>
              <w:t>Т.б</w:t>
            </w:r>
            <w:proofErr w:type="spellEnd"/>
            <w:r w:rsidRPr="000E7BE5">
              <w:rPr>
                <w:rFonts w:ascii="Times New Roman" w:eastAsia="MS Mincho" w:hAnsi="Times New Roman" w:cs="Times New Roman"/>
                <w:color w:val="000000"/>
                <w:sz w:val="20"/>
                <w:szCs w:val="20"/>
              </w:rPr>
              <w:t xml:space="preserve">. на уроках физической культуры. Знакомство с историей древних Олимпийских игр. </w:t>
            </w:r>
            <w:proofErr w:type="spellStart"/>
            <w:r w:rsidRPr="000E7BE5">
              <w:rPr>
                <w:rFonts w:ascii="Times New Roman" w:eastAsia="MS Mincho" w:hAnsi="Times New Roman" w:cs="Times New Roman"/>
                <w:color w:val="000000"/>
                <w:sz w:val="20"/>
                <w:szCs w:val="20"/>
                <w:lang w:val="en-US"/>
              </w:rPr>
              <w:t>Бег</w:t>
            </w:r>
            <w:proofErr w:type="spellEnd"/>
            <w:r w:rsidRPr="000E7BE5">
              <w:rPr>
                <w:rFonts w:ascii="Times New Roman" w:eastAsia="MS Mincho" w:hAnsi="Times New Roman" w:cs="Times New Roman"/>
                <w:color w:val="000000"/>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47"/>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Бег с ускорением с максимальной скоростью.</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140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 xml:space="preserve">Знакомство с понятием «здоровый образ жизни» и значением здорового образа жизни в жизнедеятельности современного человека. </w:t>
            </w:r>
            <w:proofErr w:type="spellStart"/>
            <w:r w:rsidRPr="000E7BE5">
              <w:rPr>
                <w:rFonts w:ascii="Times New Roman" w:eastAsia="MS Mincho" w:hAnsi="Times New Roman" w:cs="Times New Roman"/>
                <w:sz w:val="20"/>
                <w:szCs w:val="20"/>
                <w:lang w:val="en-US"/>
              </w:rPr>
              <w:t>Спринтерский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Высокий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старт</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3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4</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Прыжки</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7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5</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Прыжки</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29"/>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Метания</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5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7</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Метание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дальность</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27"/>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8</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 xml:space="preserve"> 1000 </w:t>
            </w:r>
            <w:proofErr w:type="spellStart"/>
            <w:r w:rsidRPr="000E7BE5">
              <w:rPr>
                <w:rFonts w:ascii="Times New Roman" w:eastAsia="MS Mincho" w:hAnsi="Times New Roman" w:cs="Times New Roman"/>
                <w:sz w:val="20"/>
                <w:szCs w:val="20"/>
                <w:lang w:val="en-US"/>
              </w:rPr>
              <w:t>метров</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52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9</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 xml:space="preserve"> 60м. </w:t>
            </w:r>
            <w:proofErr w:type="spellStart"/>
            <w:r w:rsidRPr="000E7BE5">
              <w:rPr>
                <w:rFonts w:ascii="Times New Roman" w:eastAsia="MS Mincho" w:hAnsi="Times New Roman" w:cs="Times New Roman"/>
                <w:sz w:val="20"/>
                <w:szCs w:val="20"/>
                <w:lang w:val="en-US"/>
              </w:rPr>
              <w:t>Сдача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норматива</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559"/>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r w:rsidRPr="000E7BE5">
              <w:rPr>
                <w:rFonts w:ascii="Times New Roman" w:eastAsia="Times New Roman" w:hAnsi="Times New Roman" w:cs="Times New Roman"/>
                <w:color w:val="000000"/>
                <w:sz w:val="20"/>
                <w:szCs w:val="20"/>
              </w:rPr>
              <w:t>0</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Метания</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дальность</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7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r w:rsidRPr="000E7BE5">
              <w:rPr>
                <w:rFonts w:ascii="Times New Roman" w:eastAsia="Times New Roman" w:hAnsi="Times New Roman" w:cs="Times New Roman"/>
                <w:color w:val="000000"/>
                <w:sz w:val="20"/>
                <w:szCs w:val="20"/>
              </w:rPr>
              <w:t>1</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Челночный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бег</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56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12</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rPr>
              <w:t>Т.б</w:t>
            </w:r>
            <w:proofErr w:type="spellEnd"/>
            <w:r w:rsidRPr="000E7BE5">
              <w:rPr>
                <w:rFonts w:ascii="Times New Roman" w:eastAsia="MS Mincho" w:hAnsi="Times New Roman" w:cs="Times New Roman"/>
                <w:sz w:val="20"/>
                <w:szCs w:val="20"/>
              </w:rPr>
              <w:t xml:space="preserve">. на спортивных играх. </w:t>
            </w:r>
            <w:proofErr w:type="spellStart"/>
            <w:r w:rsidRPr="000E7BE5">
              <w:rPr>
                <w:rFonts w:ascii="Times New Roman" w:eastAsia="MS Mincho" w:hAnsi="Times New Roman" w:cs="Times New Roman"/>
                <w:sz w:val="20"/>
                <w:szCs w:val="20"/>
                <w:lang w:val="en-US"/>
              </w:rPr>
              <w:t>Баскетбол</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Стойка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игрока</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83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Ловля и передача мяча двумя руками от груди и одной рукой от плеча.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7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Ведение мяча в низкой, средней и высокой стойке.</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9"/>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Броски мяча двумя руками от груди с места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70"/>
        </w:trPr>
        <w:tc>
          <w:tcPr>
            <w:tcW w:w="550"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16.</w:t>
            </w:r>
          </w:p>
        </w:tc>
        <w:tc>
          <w:tcPr>
            <w:tcW w:w="340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Ловля</w:t>
            </w:r>
            <w:proofErr w:type="spellEnd"/>
            <w:r w:rsidRPr="000E7BE5">
              <w:rPr>
                <w:rFonts w:ascii="Times New Roman" w:eastAsia="MS Mincho" w:hAnsi="Times New Roman" w:cs="Times New Roman"/>
                <w:sz w:val="20"/>
                <w:szCs w:val="20"/>
                <w:lang w:val="en-US"/>
              </w:rPr>
              <w:t xml:space="preserve"> и </w:t>
            </w:r>
            <w:proofErr w:type="spellStart"/>
            <w:r w:rsidRPr="000E7BE5">
              <w:rPr>
                <w:rFonts w:ascii="Times New Roman" w:eastAsia="MS Mincho" w:hAnsi="Times New Roman" w:cs="Times New Roman"/>
                <w:sz w:val="20"/>
                <w:szCs w:val="20"/>
                <w:lang w:val="en-US"/>
              </w:rPr>
              <w:t>передача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p>
        </w:tc>
        <w:tc>
          <w:tcPr>
            <w:tcW w:w="69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530"/>
        </w:trPr>
        <w:tc>
          <w:tcPr>
            <w:tcW w:w="550"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17.</w:t>
            </w:r>
          </w:p>
        </w:tc>
        <w:tc>
          <w:tcPr>
            <w:tcW w:w="340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Ловля мяча двумя руками на месте</w:t>
            </w:r>
          </w:p>
        </w:tc>
        <w:tc>
          <w:tcPr>
            <w:tcW w:w="69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r w:rsidRPr="000E7BE5">
              <w:rPr>
                <w:rFonts w:ascii="Times New Roman" w:eastAsia="MS Mincho" w:hAnsi="Times New Roman" w:cs="Times New Roman"/>
                <w:sz w:val="20"/>
                <w:szCs w:val="20"/>
              </w:rPr>
              <w:t xml:space="preserve"> Контрольный зачет</w:t>
            </w:r>
          </w:p>
        </w:tc>
      </w:tr>
    </w:tbl>
    <w:p w:rsidR="000E7BE5" w:rsidRPr="000E7BE5" w:rsidRDefault="000E7BE5" w:rsidP="000E7BE5">
      <w:pPr>
        <w:autoSpaceDE w:val="0"/>
        <w:autoSpaceDN w:val="0"/>
        <w:spacing w:after="0" w:line="14" w:lineRule="exact"/>
        <w:rPr>
          <w:rFonts w:ascii="Times New Roman" w:eastAsia="MS Mincho" w:hAnsi="Times New Roman" w:cs="Times New Roman"/>
          <w:sz w:val="20"/>
          <w:szCs w:val="20"/>
        </w:rPr>
      </w:pPr>
    </w:p>
    <w:tbl>
      <w:tblPr>
        <w:tblW w:w="0" w:type="auto"/>
        <w:tblInd w:w="5" w:type="dxa"/>
        <w:tblLayout w:type="fixed"/>
        <w:tblLook w:val="04A0" w:firstRow="1" w:lastRow="0" w:firstColumn="1" w:lastColumn="0" w:noHBand="0" w:noVBand="1"/>
      </w:tblPr>
      <w:tblGrid>
        <w:gridCol w:w="550"/>
        <w:gridCol w:w="3406"/>
        <w:gridCol w:w="698"/>
        <w:gridCol w:w="1300"/>
        <w:gridCol w:w="1417"/>
        <w:gridCol w:w="1276"/>
        <w:gridCol w:w="2005"/>
      </w:tblGrid>
      <w:tr w:rsidR="000E7BE5" w:rsidRPr="000E7BE5" w:rsidTr="00C52D41">
        <w:trPr>
          <w:trHeight w:hRule="exact" w:val="41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Удар</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по</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неподвижному</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мячу</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Остановка катящегося мяча внутренней стороной стопы</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Ведение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футбольного</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2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21.</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Обводка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мячом</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ориентиров</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71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lastRenderedPageBreak/>
              <w:t>22.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rPr>
              <w:t>Т.б</w:t>
            </w:r>
            <w:proofErr w:type="spellEnd"/>
            <w:r w:rsidRPr="000E7BE5">
              <w:rPr>
                <w:rFonts w:ascii="Times New Roman" w:eastAsia="MS Mincho" w:hAnsi="Times New Roman" w:cs="Times New Roman"/>
                <w:sz w:val="20"/>
                <w:szCs w:val="20"/>
              </w:rPr>
              <w:t xml:space="preserve">. на уроках гимнастики. </w:t>
            </w:r>
            <w:proofErr w:type="spellStart"/>
            <w:r w:rsidRPr="000E7BE5">
              <w:rPr>
                <w:rFonts w:ascii="Times New Roman" w:eastAsia="MS Mincho" w:hAnsi="Times New Roman" w:cs="Times New Roman"/>
                <w:sz w:val="20"/>
                <w:szCs w:val="20"/>
                <w:lang w:val="en-US"/>
              </w:rPr>
              <w:t>Строевые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упражнения</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71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 xml:space="preserve">Режим дня и его значение для современного школьника. </w:t>
            </w:r>
            <w:proofErr w:type="spellStart"/>
            <w:r w:rsidRPr="000E7BE5">
              <w:rPr>
                <w:rFonts w:ascii="Times New Roman" w:eastAsia="MS Mincho" w:hAnsi="Times New Roman" w:cs="Times New Roman"/>
                <w:sz w:val="20"/>
                <w:szCs w:val="20"/>
                <w:lang w:val="en-US"/>
              </w:rPr>
              <w:t>Висы</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Строевые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упражнения</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1129"/>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24.</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 xml:space="preserve">Знакомство с понятием «физкультурно-оздоровительная деятельность Висы. </w:t>
            </w:r>
            <w:proofErr w:type="spellStart"/>
            <w:r w:rsidRPr="000E7BE5">
              <w:rPr>
                <w:rFonts w:ascii="Times New Roman" w:eastAsia="MS Mincho" w:hAnsi="Times New Roman" w:cs="Times New Roman"/>
                <w:sz w:val="20"/>
                <w:szCs w:val="20"/>
                <w:lang w:val="en-US"/>
              </w:rPr>
              <w:t>Строевые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упражнения</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7"/>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25.</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Висы. Вис согнувшись, вис прогнувшись</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7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26.</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Висы</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Строевые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упражнения</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99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27.</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 xml:space="preserve">Осанка как показатель физического развития и здоровья школьника. </w:t>
            </w:r>
            <w:proofErr w:type="spellStart"/>
            <w:r w:rsidRPr="000E7BE5">
              <w:rPr>
                <w:rFonts w:ascii="Times New Roman" w:eastAsia="MS Mincho" w:hAnsi="Times New Roman" w:cs="Times New Roman"/>
                <w:sz w:val="20"/>
                <w:szCs w:val="20"/>
                <w:lang w:val="en-US"/>
              </w:rPr>
              <w:t>Висы</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Строевые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упражнения</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28.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bCs/>
                <w:sz w:val="20"/>
                <w:szCs w:val="20"/>
              </w:rPr>
              <w:t xml:space="preserve">Упражнения на развитие гибкости. </w:t>
            </w:r>
            <w:r w:rsidRPr="000E7BE5">
              <w:rPr>
                <w:rFonts w:ascii="Times New Roman" w:eastAsia="MS Mincho" w:hAnsi="Times New Roman" w:cs="Times New Roman"/>
                <w:sz w:val="20"/>
                <w:szCs w:val="20"/>
              </w:rPr>
              <w:t>Кувырок вперед и назад</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69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2</w:t>
            </w:r>
            <w:r w:rsidRPr="000E7BE5">
              <w:rPr>
                <w:rFonts w:ascii="Times New Roman" w:eastAsia="Times New Roman" w:hAnsi="Times New Roman" w:cs="Times New Roman"/>
                <w:color w:val="000000"/>
                <w:sz w:val="20"/>
                <w:szCs w:val="20"/>
              </w:rPr>
              <w:t>9</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bCs/>
                <w:sz w:val="20"/>
                <w:szCs w:val="20"/>
              </w:rPr>
              <w:t xml:space="preserve">Упражнения на развитие координации. </w:t>
            </w:r>
            <w:r w:rsidRPr="000E7BE5">
              <w:rPr>
                <w:rFonts w:ascii="Times New Roman" w:eastAsia="MS Mincho" w:hAnsi="Times New Roman" w:cs="Times New Roman"/>
                <w:sz w:val="20"/>
                <w:szCs w:val="20"/>
              </w:rPr>
              <w:t>Стойка на лопатках</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72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30</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bCs/>
                <w:sz w:val="20"/>
                <w:szCs w:val="20"/>
              </w:rPr>
              <w:t xml:space="preserve">Упражнения для профилактики нарушения осанки. </w:t>
            </w:r>
            <w:proofErr w:type="spellStart"/>
            <w:r w:rsidRPr="000E7BE5">
              <w:rPr>
                <w:rFonts w:ascii="Times New Roman" w:eastAsia="MS Mincho" w:hAnsi="Times New Roman" w:cs="Times New Roman"/>
                <w:bCs/>
                <w:sz w:val="20"/>
                <w:szCs w:val="20"/>
                <w:lang w:val="en-US"/>
              </w:rPr>
              <w:t>Акробатика</w:t>
            </w:r>
            <w:proofErr w:type="spellEnd"/>
            <w:r w:rsidRPr="000E7BE5">
              <w:rPr>
                <w:rFonts w:ascii="Times New Roman" w:eastAsia="MS Mincho" w:hAnsi="Times New Roman" w:cs="Times New Roman"/>
                <w:bCs/>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1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31</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bCs/>
                <w:sz w:val="20"/>
                <w:szCs w:val="20"/>
                <w:lang w:val="en-US"/>
              </w:rPr>
              <w:t>Акробатика</w:t>
            </w:r>
            <w:proofErr w:type="spellEnd"/>
            <w:r w:rsidRPr="000E7BE5">
              <w:rPr>
                <w:rFonts w:ascii="Times New Roman" w:eastAsia="MS Mincho" w:hAnsi="Times New Roman" w:cs="Times New Roman"/>
                <w:bCs/>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708"/>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Ведение дневника физической культуры. Строевые упражнения.</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72"/>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Развитие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силовых</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способностей</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1079"/>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4</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r w:rsidRPr="000E7BE5">
              <w:rPr>
                <w:rFonts w:ascii="Times New Roman" w:eastAsia="MS Mincho" w:hAnsi="Times New Roman" w:cs="Times New Roman"/>
                <w:sz w:val="20"/>
                <w:szCs w:val="20"/>
              </w:rPr>
              <w:t xml:space="preserve">Измерение индивидуальных показателей физического развития. </w:t>
            </w:r>
            <w:proofErr w:type="spellStart"/>
            <w:r w:rsidRPr="000E7BE5">
              <w:rPr>
                <w:rFonts w:ascii="Times New Roman" w:eastAsia="MS Mincho" w:hAnsi="Times New Roman" w:cs="Times New Roman"/>
                <w:sz w:val="20"/>
                <w:szCs w:val="20"/>
                <w:lang w:val="en-US"/>
              </w:rPr>
              <w:t>Развитие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скоростно-силовых</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способностей</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3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5</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Развитие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гибкости</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636"/>
        </w:trPr>
        <w:tc>
          <w:tcPr>
            <w:tcW w:w="550"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6</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rPr>
              <w:t>Т.б</w:t>
            </w:r>
            <w:proofErr w:type="spellEnd"/>
            <w:r w:rsidRPr="000E7BE5">
              <w:rPr>
                <w:rFonts w:ascii="Times New Roman" w:eastAsia="MS Mincho" w:hAnsi="Times New Roman" w:cs="Times New Roman"/>
                <w:sz w:val="20"/>
                <w:szCs w:val="20"/>
              </w:rPr>
              <w:t xml:space="preserve">. на уроках по лыжной подготовке. </w:t>
            </w:r>
            <w:proofErr w:type="spellStart"/>
            <w:r w:rsidRPr="000E7BE5">
              <w:rPr>
                <w:rFonts w:ascii="Times New Roman" w:eastAsia="MS Mincho" w:hAnsi="Times New Roman" w:cs="Times New Roman"/>
                <w:sz w:val="20"/>
                <w:szCs w:val="20"/>
                <w:lang w:val="en-US"/>
              </w:rPr>
              <w:t>Освоение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техники</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лыжных</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ходов</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644"/>
        </w:trPr>
        <w:tc>
          <w:tcPr>
            <w:tcW w:w="550"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7</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Освоение техники лыжных ходов. Скользящий шаг.</w:t>
            </w:r>
          </w:p>
        </w:tc>
        <w:tc>
          <w:tcPr>
            <w:tcW w:w="69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697"/>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8</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Попеременный двушажный ход. Освоение техники лыжных ходов.</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3</w:t>
            </w:r>
            <w:r w:rsidRPr="000E7BE5">
              <w:rPr>
                <w:rFonts w:ascii="Times New Roman" w:eastAsia="Times New Roman" w:hAnsi="Times New Roman" w:cs="Times New Roman"/>
                <w:color w:val="000000"/>
                <w:sz w:val="20"/>
                <w:szCs w:val="20"/>
              </w:rPr>
              <w:t>9</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Коньковый ход без палок Освоение техники лыжных ходов.</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5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40</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Спуск</w:t>
            </w:r>
            <w:proofErr w:type="spellEnd"/>
            <w:r w:rsidRPr="000E7BE5">
              <w:rPr>
                <w:rFonts w:ascii="Times New Roman" w:eastAsia="MS Mincho" w:hAnsi="Times New Roman" w:cs="Times New Roman"/>
                <w:sz w:val="20"/>
                <w:szCs w:val="20"/>
                <w:lang w:val="en-US"/>
              </w:rPr>
              <w:t xml:space="preserve"> в </w:t>
            </w:r>
            <w:proofErr w:type="spellStart"/>
            <w:r w:rsidRPr="000E7BE5">
              <w:rPr>
                <w:rFonts w:ascii="Times New Roman" w:eastAsia="MS Mincho" w:hAnsi="Times New Roman" w:cs="Times New Roman"/>
                <w:sz w:val="20"/>
                <w:szCs w:val="20"/>
                <w:lang w:val="en-US"/>
              </w:rPr>
              <w:t>высокой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стойке</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1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41</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Подъем</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елочкой</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2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4</w:t>
            </w:r>
            <w:r w:rsidRPr="000E7BE5">
              <w:rPr>
                <w:rFonts w:ascii="Times New Roman" w:eastAsia="Times New Roman" w:hAnsi="Times New Roman" w:cs="Times New Roman"/>
                <w:color w:val="000000"/>
                <w:sz w:val="20"/>
                <w:szCs w:val="20"/>
              </w:rPr>
              <w:t>2</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Торможение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плугом</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27"/>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4</w:t>
            </w:r>
            <w:r w:rsidRPr="000E7BE5">
              <w:rPr>
                <w:rFonts w:ascii="Times New Roman" w:eastAsia="Times New Roman" w:hAnsi="Times New Roman" w:cs="Times New Roman"/>
                <w:color w:val="000000"/>
                <w:sz w:val="20"/>
                <w:szCs w:val="20"/>
              </w:rPr>
              <w:t>3</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Освоение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техники</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лыжных</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ходов</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3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4</w:t>
            </w:r>
            <w:r w:rsidRPr="000E7BE5">
              <w:rPr>
                <w:rFonts w:ascii="Times New Roman" w:eastAsia="Times New Roman" w:hAnsi="Times New Roman" w:cs="Times New Roman"/>
                <w:color w:val="000000"/>
                <w:sz w:val="20"/>
                <w:szCs w:val="20"/>
              </w:rPr>
              <w:t>4</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Освоение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техники</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лыжных</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ходов</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5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4</w:t>
            </w:r>
            <w:r w:rsidRPr="000E7BE5">
              <w:rPr>
                <w:rFonts w:ascii="Times New Roman" w:eastAsia="Times New Roman" w:hAnsi="Times New Roman" w:cs="Times New Roman"/>
                <w:color w:val="000000"/>
                <w:sz w:val="20"/>
                <w:szCs w:val="20"/>
              </w:rPr>
              <w:t>5</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Скользящий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шаг</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Дистанция</w:t>
            </w:r>
            <w:proofErr w:type="spellEnd"/>
            <w:r w:rsidRPr="000E7BE5">
              <w:rPr>
                <w:rFonts w:ascii="Times New Roman" w:eastAsia="MS Mincho" w:hAnsi="Times New Roman" w:cs="Times New Roman"/>
                <w:sz w:val="20"/>
                <w:szCs w:val="20"/>
                <w:lang w:val="en-US"/>
              </w:rPr>
              <w:t xml:space="preserve"> – 2 </w:t>
            </w:r>
            <w:proofErr w:type="spellStart"/>
            <w:r w:rsidRPr="000E7BE5">
              <w:rPr>
                <w:rFonts w:ascii="Times New Roman" w:eastAsia="MS Mincho" w:hAnsi="Times New Roman" w:cs="Times New Roman"/>
                <w:sz w:val="20"/>
                <w:szCs w:val="20"/>
                <w:lang w:val="en-US"/>
              </w:rPr>
              <w:t>км</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lastRenderedPageBreak/>
              <w:t>4</w:t>
            </w:r>
            <w:r w:rsidRPr="000E7BE5">
              <w:rPr>
                <w:rFonts w:ascii="Times New Roman" w:eastAsia="Times New Roman" w:hAnsi="Times New Roman" w:cs="Times New Roman"/>
                <w:color w:val="000000"/>
                <w:sz w:val="20"/>
                <w:szCs w:val="20"/>
              </w:rPr>
              <w:t>6</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Одновременный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бесшажный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ход</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39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4</w:t>
            </w:r>
            <w:r w:rsidRPr="000E7BE5">
              <w:rPr>
                <w:rFonts w:ascii="Times New Roman" w:eastAsia="Times New Roman" w:hAnsi="Times New Roman" w:cs="Times New Roman"/>
                <w:color w:val="000000"/>
                <w:sz w:val="20"/>
                <w:szCs w:val="20"/>
              </w:rPr>
              <w:t>7</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Спуск</w:t>
            </w:r>
            <w:proofErr w:type="spellEnd"/>
            <w:r w:rsidRPr="000E7BE5">
              <w:rPr>
                <w:rFonts w:ascii="Times New Roman" w:eastAsia="MS Mincho" w:hAnsi="Times New Roman" w:cs="Times New Roman"/>
                <w:sz w:val="20"/>
                <w:szCs w:val="20"/>
                <w:lang w:val="en-US"/>
              </w:rPr>
              <w:t xml:space="preserve"> в </w:t>
            </w:r>
            <w:proofErr w:type="spellStart"/>
            <w:r w:rsidRPr="000E7BE5">
              <w:rPr>
                <w:rFonts w:ascii="Times New Roman" w:eastAsia="MS Mincho" w:hAnsi="Times New Roman" w:cs="Times New Roman"/>
                <w:sz w:val="20"/>
                <w:szCs w:val="20"/>
                <w:lang w:val="en-US"/>
              </w:rPr>
              <w:t>высокой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стойке</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60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48.</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Попеременный двушажный ход Дистанция – 1км.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1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49.</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Освоение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техники</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лыжных</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ходов</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289"/>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50.</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лыжах</w:t>
            </w:r>
            <w:proofErr w:type="spellEnd"/>
            <w:r w:rsidRPr="000E7BE5">
              <w:rPr>
                <w:rFonts w:ascii="Times New Roman" w:eastAsia="MS Mincho" w:hAnsi="Times New Roman" w:cs="Times New Roman"/>
                <w:sz w:val="20"/>
                <w:szCs w:val="20"/>
                <w:lang w:val="en-US"/>
              </w:rPr>
              <w:t xml:space="preserve"> 2 </w:t>
            </w:r>
            <w:proofErr w:type="spellStart"/>
            <w:r w:rsidRPr="000E7BE5">
              <w:rPr>
                <w:rFonts w:ascii="Times New Roman" w:eastAsia="MS Mincho" w:hAnsi="Times New Roman" w:cs="Times New Roman"/>
                <w:sz w:val="20"/>
                <w:szCs w:val="20"/>
                <w:lang w:val="en-US"/>
              </w:rPr>
              <w:t>км</w:t>
            </w:r>
            <w:proofErr w:type="spellEnd"/>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3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51</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Прыжки в длину с места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60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52</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 xml:space="preserve">Наклон вперед из </w:t>
            </w:r>
            <w:proofErr w:type="gramStart"/>
            <w:r w:rsidRPr="000E7BE5">
              <w:rPr>
                <w:rFonts w:ascii="Times New Roman" w:eastAsia="MS Mincho" w:hAnsi="Times New Roman" w:cs="Times New Roman"/>
                <w:sz w:val="20"/>
                <w:szCs w:val="20"/>
              </w:rPr>
              <w:t>положения</w:t>
            </w:r>
            <w:proofErr w:type="gramEnd"/>
            <w:r w:rsidRPr="000E7BE5">
              <w:rPr>
                <w:rFonts w:ascii="Times New Roman" w:eastAsia="MS Mincho" w:hAnsi="Times New Roman" w:cs="Times New Roman"/>
                <w:sz w:val="20"/>
                <w:szCs w:val="20"/>
              </w:rPr>
              <w:t xml:space="preserve"> стоя на гимнастической скамье</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39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53</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rPr>
              <w:t>Т.б</w:t>
            </w:r>
            <w:proofErr w:type="spellEnd"/>
            <w:r w:rsidRPr="000E7BE5">
              <w:rPr>
                <w:rFonts w:ascii="Times New Roman" w:eastAsia="MS Mincho" w:hAnsi="Times New Roman" w:cs="Times New Roman"/>
                <w:sz w:val="20"/>
                <w:szCs w:val="20"/>
              </w:rPr>
              <w:t xml:space="preserve">. на спортивных играх. </w:t>
            </w:r>
            <w:proofErr w:type="spellStart"/>
            <w:r w:rsidRPr="000E7BE5">
              <w:rPr>
                <w:rFonts w:ascii="Times New Roman" w:eastAsia="MS Mincho" w:hAnsi="Times New Roman" w:cs="Times New Roman"/>
                <w:sz w:val="20"/>
                <w:szCs w:val="20"/>
                <w:lang w:val="en-US"/>
              </w:rPr>
              <w:t>Волейбол</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71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5</w:t>
            </w:r>
            <w:r w:rsidRPr="000E7BE5">
              <w:rPr>
                <w:rFonts w:ascii="Times New Roman" w:eastAsia="Times New Roman" w:hAnsi="Times New Roman" w:cs="Times New Roman"/>
                <w:color w:val="000000"/>
                <w:sz w:val="20"/>
                <w:szCs w:val="20"/>
              </w:rPr>
              <w:t>4</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Ознакомление с техникой верхней передачи мяча и обучение стойке.</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78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5</w:t>
            </w:r>
            <w:r w:rsidRPr="000E7BE5">
              <w:rPr>
                <w:rFonts w:ascii="Times New Roman" w:eastAsia="Times New Roman" w:hAnsi="Times New Roman" w:cs="Times New Roman"/>
                <w:color w:val="000000"/>
                <w:sz w:val="20"/>
                <w:szCs w:val="20"/>
              </w:rPr>
              <w:t>5</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Обучение технике верхней передачи мяча над собой в определенных условиях.</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765"/>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5</w:t>
            </w:r>
            <w:r w:rsidRPr="000E7BE5">
              <w:rPr>
                <w:rFonts w:ascii="Times New Roman" w:eastAsia="Times New Roman" w:hAnsi="Times New Roman" w:cs="Times New Roman"/>
                <w:color w:val="000000"/>
                <w:sz w:val="20"/>
                <w:szCs w:val="20"/>
              </w:rPr>
              <w:t>6</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Ознакомление с техникой выполнения нападающего удара на месте и с 3-х шагов.</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70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5</w:t>
            </w:r>
            <w:r w:rsidRPr="000E7BE5">
              <w:rPr>
                <w:rFonts w:ascii="Times New Roman" w:eastAsia="Times New Roman" w:hAnsi="Times New Roman" w:cs="Times New Roman"/>
                <w:color w:val="000000"/>
                <w:sz w:val="20"/>
                <w:szCs w:val="20"/>
              </w:rPr>
              <w:t>7</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Ознакомление с техникой выполнения нападающего удара с 3-х шагов через сеть с 3-х метровой линии.</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852"/>
        </w:trPr>
        <w:tc>
          <w:tcPr>
            <w:tcW w:w="550"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5</w:t>
            </w:r>
            <w:r w:rsidRPr="000E7BE5">
              <w:rPr>
                <w:rFonts w:ascii="Times New Roman" w:eastAsia="Times New Roman" w:hAnsi="Times New Roman" w:cs="Times New Roman"/>
                <w:color w:val="000000"/>
                <w:sz w:val="20"/>
                <w:szCs w:val="20"/>
              </w:rPr>
              <w:t>8</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Ознакомление с техникой выполнения верхней подачи мяча броском из-за головы с одного шага.</w:t>
            </w:r>
          </w:p>
        </w:tc>
        <w:tc>
          <w:tcPr>
            <w:tcW w:w="698"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auto"/>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852"/>
        </w:trPr>
        <w:tc>
          <w:tcPr>
            <w:tcW w:w="550"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5</w:t>
            </w:r>
            <w:r w:rsidRPr="000E7BE5">
              <w:rPr>
                <w:rFonts w:ascii="Times New Roman" w:eastAsia="Times New Roman" w:hAnsi="Times New Roman" w:cs="Times New Roman"/>
                <w:color w:val="000000"/>
                <w:sz w:val="20"/>
                <w:szCs w:val="20"/>
              </w:rPr>
              <w:t>9</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Ознакомление с техникой выполнения верхней подачи мяча броском из-за головы с одного шага.</w:t>
            </w:r>
          </w:p>
        </w:tc>
        <w:tc>
          <w:tcPr>
            <w:tcW w:w="698"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auto"/>
              <w:left w:val="single" w:sz="4" w:space="0" w:color="auto"/>
              <w:right w:val="single" w:sz="4" w:space="0" w:color="auto"/>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834"/>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60</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Ознакомление с техникой выполнения верхней подачи мяча броском из-за головы с одного шага.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57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61</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rPr>
              <w:t>Т.б</w:t>
            </w:r>
            <w:proofErr w:type="spellEnd"/>
            <w:r w:rsidRPr="000E7BE5">
              <w:rPr>
                <w:rFonts w:ascii="Times New Roman" w:eastAsia="MS Mincho" w:hAnsi="Times New Roman" w:cs="Times New Roman"/>
                <w:sz w:val="20"/>
                <w:szCs w:val="20"/>
              </w:rPr>
              <w:t xml:space="preserve">. на уроках по легкой атлетике. </w:t>
            </w:r>
            <w:proofErr w:type="spellStart"/>
            <w:r w:rsidRPr="000E7BE5">
              <w:rPr>
                <w:rFonts w:ascii="Times New Roman" w:eastAsia="MS Mincho" w:hAnsi="Times New Roman" w:cs="Times New Roman"/>
                <w:sz w:val="20"/>
                <w:szCs w:val="20"/>
                <w:lang w:val="en-US"/>
              </w:rPr>
              <w:t>Спринтерский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5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62.</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Скоростной бег до 40 метров. Бег 60 метров – на результат.</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36"/>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63.</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от</w:t>
            </w:r>
            <w:proofErr w:type="spellEnd"/>
            <w:r w:rsidRPr="000E7BE5">
              <w:rPr>
                <w:rFonts w:ascii="Times New Roman" w:eastAsia="MS Mincho" w:hAnsi="Times New Roman" w:cs="Times New Roman"/>
                <w:sz w:val="20"/>
                <w:szCs w:val="20"/>
                <w:lang w:val="en-US"/>
              </w:rPr>
              <w:t xml:space="preserve"> 200 </w:t>
            </w:r>
            <w:proofErr w:type="spellStart"/>
            <w:r w:rsidRPr="000E7BE5">
              <w:rPr>
                <w:rFonts w:ascii="Times New Roman" w:eastAsia="MS Mincho" w:hAnsi="Times New Roman" w:cs="Times New Roman"/>
                <w:sz w:val="20"/>
                <w:szCs w:val="20"/>
                <w:lang w:val="en-US"/>
              </w:rPr>
              <w:t>до</w:t>
            </w:r>
            <w:proofErr w:type="spellEnd"/>
            <w:r w:rsidRPr="000E7BE5">
              <w:rPr>
                <w:rFonts w:ascii="Times New Roman" w:eastAsia="MS Mincho" w:hAnsi="Times New Roman" w:cs="Times New Roman"/>
                <w:sz w:val="20"/>
                <w:szCs w:val="20"/>
                <w:lang w:val="en-US"/>
              </w:rPr>
              <w:t xml:space="preserve"> 1000 м.</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Times New Roman" w:hAnsi="Times New Roman" w:cs="Times New Roman"/>
                <w:color w:val="000000"/>
                <w:sz w:val="20"/>
                <w:szCs w:val="20"/>
              </w:rPr>
            </w:pPr>
            <w:r w:rsidRPr="000E7BE5">
              <w:rPr>
                <w:rFonts w:ascii="Times New Roman" w:eastAsia="Times New Roman" w:hAnsi="Times New Roman" w:cs="Times New Roman"/>
                <w:color w:val="000000"/>
                <w:sz w:val="20"/>
                <w:szCs w:val="20"/>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64</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Метание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на</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дальность</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470"/>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65</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Метание</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мяча</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457"/>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66</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adjustRightInd w:val="0"/>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Прыжки. Прыжок через 2 или 4 шага</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r w:rsidR="000E7BE5" w:rsidRPr="000E7BE5" w:rsidTr="00C52D41">
        <w:trPr>
          <w:trHeight w:hRule="exact" w:val="563"/>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67</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Прыжки. Прыжки в длину с места – на результат.</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MS Mincho" w:hAnsi="Times New Roman" w:cs="Times New Roman"/>
                <w:sz w:val="20"/>
                <w:szCs w:val="20"/>
              </w:rPr>
              <w:t>Контрольный зачет</w:t>
            </w:r>
          </w:p>
        </w:tc>
      </w:tr>
      <w:tr w:rsidR="000E7BE5" w:rsidRPr="000E7BE5" w:rsidTr="00C52D41">
        <w:trPr>
          <w:trHeight w:hRule="exact" w:val="571"/>
        </w:trPr>
        <w:tc>
          <w:tcPr>
            <w:tcW w:w="55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68"/>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rPr>
              <w:t>68</w:t>
            </w:r>
            <w:r w:rsidRPr="000E7BE5">
              <w:rPr>
                <w:rFonts w:ascii="Times New Roman" w:eastAsia="Times New Roman" w:hAnsi="Times New Roman" w:cs="Times New Roman"/>
                <w:color w:val="000000"/>
                <w:sz w:val="20"/>
                <w:szCs w:val="20"/>
                <w:lang w:val="en-US"/>
              </w:rPr>
              <w:t>.</w:t>
            </w:r>
          </w:p>
        </w:tc>
        <w:tc>
          <w:tcPr>
            <w:tcW w:w="340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roofErr w:type="spellStart"/>
            <w:r w:rsidRPr="000E7BE5">
              <w:rPr>
                <w:rFonts w:ascii="Times New Roman" w:eastAsia="MS Mincho" w:hAnsi="Times New Roman" w:cs="Times New Roman"/>
                <w:sz w:val="20"/>
                <w:szCs w:val="20"/>
                <w:lang w:val="en-US"/>
              </w:rPr>
              <w:t>Бег</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по</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пересеченной</w:t>
            </w:r>
            <w:proofErr w:type="spellEnd"/>
            <w:r w:rsidRPr="000E7BE5">
              <w:rPr>
                <w:rFonts w:ascii="Times New Roman" w:eastAsia="MS Mincho" w:hAnsi="Times New Roman" w:cs="Times New Roman"/>
                <w:sz w:val="20"/>
                <w:szCs w:val="20"/>
                <w:lang w:val="en-US"/>
              </w:rPr>
              <w:t xml:space="preserve"> </w:t>
            </w:r>
            <w:proofErr w:type="spellStart"/>
            <w:r w:rsidRPr="000E7BE5">
              <w:rPr>
                <w:rFonts w:ascii="Times New Roman" w:eastAsia="MS Mincho" w:hAnsi="Times New Roman" w:cs="Times New Roman"/>
                <w:sz w:val="20"/>
                <w:szCs w:val="20"/>
                <w:lang w:val="en-US"/>
              </w:rPr>
              <w:t>местности</w:t>
            </w:r>
            <w:proofErr w:type="spellEnd"/>
            <w:r w:rsidRPr="000E7BE5">
              <w:rPr>
                <w:rFonts w:ascii="Times New Roman" w:eastAsia="MS Mincho" w:hAnsi="Times New Roman" w:cs="Times New Roman"/>
                <w:sz w:val="20"/>
                <w:szCs w:val="20"/>
                <w:lang w:val="en-US"/>
              </w:rPr>
              <w:t>.</w:t>
            </w:r>
          </w:p>
        </w:tc>
        <w:tc>
          <w:tcPr>
            <w:tcW w:w="69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autoSpaceDE w:val="0"/>
              <w:autoSpaceDN w:val="0"/>
              <w:spacing w:after="0" w:line="240" w:lineRule="auto"/>
              <w:ind w:left="70"/>
              <w:jc w:val="center"/>
              <w:rPr>
                <w:rFonts w:ascii="Times New Roman" w:eastAsia="MS Mincho" w:hAnsi="Times New Roman" w:cs="Times New Roman"/>
                <w:sz w:val="20"/>
                <w:szCs w:val="20"/>
                <w:lang w:val="en-US"/>
              </w:rPr>
            </w:pPr>
            <w:r w:rsidRPr="000E7BE5">
              <w:rPr>
                <w:rFonts w:ascii="Times New Roman" w:eastAsia="Times New Roman" w:hAnsi="Times New Roman" w:cs="Times New Roman"/>
                <w:color w:val="000000"/>
                <w:sz w:val="20"/>
                <w:szCs w:val="20"/>
                <w:lang w:val="en-US"/>
              </w:rPr>
              <w:t>1</w:t>
            </w:r>
          </w:p>
        </w:tc>
        <w:tc>
          <w:tcPr>
            <w:tcW w:w="130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rPr>
            </w:pPr>
            <w:r w:rsidRPr="000E7BE5">
              <w:rPr>
                <w:rFonts w:ascii="Times New Roman" w:eastAsia="MS Mincho" w:hAnsi="Times New Roman" w:cs="Times New Roman"/>
                <w:sz w:val="20"/>
                <w:szCs w:val="20"/>
              </w:rPr>
              <w:t>1</w:t>
            </w:r>
          </w:p>
        </w:tc>
        <w:tc>
          <w:tcPr>
            <w:tcW w:w="1276"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Times New Roman" w:eastAsia="MS Mincho" w:hAnsi="Times New Roman" w:cs="Times New Roman"/>
                <w:sz w:val="20"/>
                <w:szCs w:val="20"/>
                <w:lang w:val="en-US"/>
              </w:rPr>
            </w:pPr>
          </w:p>
        </w:tc>
        <w:tc>
          <w:tcPr>
            <w:tcW w:w="200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E7BE5" w:rsidRPr="000E7BE5" w:rsidRDefault="000E7BE5" w:rsidP="000E7BE5">
            <w:pPr>
              <w:spacing w:after="0" w:line="240" w:lineRule="auto"/>
              <w:jc w:val="center"/>
              <w:rPr>
                <w:rFonts w:ascii="Cambria" w:eastAsia="MS Mincho" w:hAnsi="Cambria" w:cs="Times New Roman"/>
                <w:lang w:val="en-US"/>
              </w:rPr>
            </w:pPr>
            <w:r w:rsidRPr="000E7BE5">
              <w:rPr>
                <w:rFonts w:ascii="Times New Roman" w:eastAsia="Times New Roman" w:hAnsi="Times New Roman" w:cs="Times New Roman"/>
                <w:sz w:val="20"/>
                <w:szCs w:val="20"/>
                <w:lang w:eastAsia="ru-RU"/>
              </w:rPr>
              <w:t>Практическая работа</w:t>
            </w:r>
          </w:p>
        </w:tc>
      </w:tr>
    </w:tbl>
    <w:p w:rsidR="000E7BE5" w:rsidRPr="000E7BE5" w:rsidRDefault="000E7BE5" w:rsidP="000E7BE5">
      <w:pPr>
        <w:autoSpaceDE w:val="0"/>
        <w:autoSpaceDN w:val="0"/>
        <w:spacing w:after="0" w:line="14" w:lineRule="exact"/>
        <w:rPr>
          <w:rFonts w:ascii="Cambria" w:eastAsia="MS Mincho" w:hAnsi="Cambria" w:cs="Times New Roman"/>
          <w:lang w:val="en-US"/>
        </w:rPr>
      </w:pPr>
    </w:p>
    <w:p w:rsidR="000E7BE5" w:rsidRPr="000E7BE5" w:rsidRDefault="000E7BE5" w:rsidP="000E7BE5">
      <w:pPr>
        <w:autoSpaceDE w:val="0"/>
        <w:autoSpaceDN w:val="0"/>
        <w:spacing w:after="0" w:line="14" w:lineRule="exact"/>
        <w:rPr>
          <w:rFonts w:ascii="Cambria" w:eastAsia="MS Mincho" w:hAnsi="Cambria" w:cs="Times New Roman"/>
          <w:lang w:val="en-US"/>
        </w:rPr>
      </w:pPr>
    </w:p>
    <w:p w:rsidR="000E7BE5" w:rsidRPr="000E7BE5" w:rsidRDefault="000E7BE5" w:rsidP="000E7BE5">
      <w:pPr>
        <w:autoSpaceDE w:val="0"/>
        <w:autoSpaceDN w:val="0"/>
        <w:spacing w:after="0" w:line="14" w:lineRule="exact"/>
        <w:rPr>
          <w:rFonts w:ascii="Cambria" w:eastAsia="MS Mincho" w:hAnsi="Cambria" w:cs="Times New Roman"/>
          <w:lang w:val="en-US"/>
        </w:rPr>
      </w:pPr>
    </w:p>
    <w:p w:rsidR="000E7BE5" w:rsidRPr="000E7BE5" w:rsidRDefault="000E7BE5" w:rsidP="000E7BE5">
      <w:pPr>
        <w:autoSpaceDE w:val="0"/>
        <w:autoSpaceDN w:val="0"/>
        <w:spacing w:after="0" w:line="14" w:lineRule="exact"/>
        <w:rPr>
          <w:rFonts w:ascii="Cambria" w:eastAsia="MS Mincho" w:hAnsi="Cambria" w:cs="Times New Roman"/>
          <w:lang w:val="en-US"/>
        </w:rPr>
      </w:pPr>
    </w:p>
    <w:p w:rsidR="000E7BE5" w:rsidRPr="000E7BE5" w:rsidRDefault="000E7BE5" w:rsidP="000E7BE5">
      <w:pPr>
        <w:rPr>
          <w:rFonts w:ascii="Cambria" w:eastAsia="MS Mincho" w:hAnsi="Cambria" w:cs="Times New Roman"/>
          <w:lang w:val="en-US"/>
        </w:rPr>
        <w:sectPr w:rsidR="000E7BE5" w:rsidRPr="000E7BE5">
          <w:pgSz w:w="11900" w:h="16840"/>
          <w:pgMar w:top="284" w:right="556" w:bottom="1440" w:left="662" w:header="720" w:footer="720" w:gutter="0"/>
          <w:cols w:space="720" w:equalWidth="0">
            <w:col w:w="10682" w:space="0"/>
          </w:cols>
          <w:docGrid w:linePitch="360"/>
        </w:sectPr>
      </w:pPr>
    </w:p>
    <w:p w:rsidR="000E7BE5" w:rsidRPr="000E7BE5" w:rsidRDefault="000E7BE5" w:rsidP="000E7BE5">
      <w:pPr>
        <w:autoSpaceDE w:val="0"/>
        <w:autoSpaceDN w:val="0"/>
        <w:spacing w:after="0" w:line="230" w:lineRule="auto"/>
        <w:jc w:val="center"/>
        <w:rPr>
          <w:rFonts w:ascii="Times New Roman" w:eastAsia="Times New Roman" w:hAnsi="Times New Roman" w:cs="Times New Roman"/>
          <w:b/>
          <w:color w:val="000000"/>
          <w:sz w:val="24"/>
        </w:rPr>
      </w:pPr>
      <w:r w:rsidRPr="000E7BE5">
        <w:rPr>
          <w:rFonts w:ascii="Times New Roman" w:eastAsia="Times New Roman" w:hAnsi="Times New Roman" w:cs="Times New Roman"/>
          <w:b/>
          <w:color w:val="000000"/>
          <w:sz w:val="24"/>
        </w:rPr>
        <w:lastRenderedPageBreak/>
        <w:t>УЧЕБНО-МЕТОДИЧЕСКОЕ ОБЕСПЕЧЕНИЕ ОБРАЗОВАТЕЛЬНОГО ПРОЦЕССА</w:t>
      </w:r>
    </w:p>
    <w:p w:rsidR="000E7BE5" w:rsidRPr="000E7BE5" w:rsidRDefault="000E7BE5" w:rsidP="000E7BE5">
      <w:pPr>
        <w:autoSpaceDE w:val="0"/>
        <w:autoSpaceDN w:val="0"/>
        <w:spacing w:after="0" w:line="230" w:lineRule="auto"/>
        <w:jc w:val="center"/>
        <w:rPr>
          <w:rFonts w:ascii="Cambria" w:eastAsia="MS Mincho" w:hAnsi="Cambria" w:cs="Times New Roman"/>
        </w:rPr>
      </w:pPr>
    </w:p>
    <w:p w:rsidR="000E7BE5" w:rsidRPr="000E7BE5" w:rsidRDefault="000E7BE5" w:rsidP="000E7BE5">
      <w:pPr>
        <w:autoSpaceDE w:val="0"/>
        <w:autoSpaceDN w:val="0"/>
        <w:spacing w:before="346" w:after="0" w:line="230" w:lineRule="auto"/>
        <w:jc w:val="center"/>
        <w:rPr>
          <w:rFonts w:ascii="Times New Roman" w:eastAsia="Times New Roman" w:hAnsi="Times New Roman" w:cs="Times New Roman"/>
          <w:b/>
          <w:color w:val="000000"/>
          <w:sz w:val="24"/>
        </w:rPr>
      </w:pPr>
      <w:r w:rsidRPr="000E7BE5">
        <w:rPr>
          <w:rFonts w:ascii="Times New Roman" w:eastAsia="Times New Roman" w:hAnsi="Times New Roman" w:cs="Times New Roman"/>
          <w:b/>
          <w:color w:val="000000"/>
          <w:sz w:val="24"/>
        </w:rPr>
        <w:t>ОБЯЗАТЕЛЬНЫЕ УЧЕБНЫЕ МАТЕРИАЛЫ ДЛЯ УЧЕНИКА</w:t>
      </w:r>
    </w:p>
    <w:p w:rsidR="000E7BE5" w:rsidRPr="000E7BE5" w:rsidRDefault="000E7BE5" w:rsidP="000E7BE5">
      <w:pPr>
        <w:autoSpaceDE w:val="0"/>
        <w:autoSpaceDN w:val="0"/>
        <w:spacing w:after="0" w:line="240" w:lineRule="auto"/>
        <w:rPr>
          <w:rFonts w:ascii="Times New Roman" w:eastAsia="MS Mincho" w:hAnsi="Times New Roman" w:cs="Times New Roman"/>
          <w:sz w:val="24"/>
          <w:szCs w:val="24"/>
        </w:rPr>
      </w:pPr>
    </w:p>
    <w:p w:rsidR="000E7BE5" w:rsidRPr="000E7BE5" w:rsidRDefault="000E7BE5" w:rsidP="000E7BE5">
      <w:pPr>
        <w:autoSpaceDE w:val="0"/>
        <w:autoSpaceDN w:val="0"/>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Физическая культура. Футбол для всех, 5-9 класс/</w:t>
      </w:r>
      <w:proofErr w:type="spellStart"/>
      <w:r w:rsidRPr="000E7BE5">
        <w:rPr>
          <w:rFonts w:ascii="Times New Roman" w:eastAsia="MS Mincho" w:hAnsi="Times New Roman" w:cs="Times New Roman"/>
          <w:sz w:val="24"/>
          <w:szCs w:val="24"/>
        </w:rPr>
        <w:t>Погадаев</w:t>
      </w:r>
      <w:proofErr w:type="spellEnd"/>
      <w:r w:rsidRPr="000E7BE5">
        <w:rPr>
          <w:rFonts w:ascii="Times New Roman" w:eastAsia="MS Mincho" w:hAnsi="Times New Roman" w:cs="Times New Roman"/>
          <w:sz w:val="24"/>
          <w:szCs w:val="24"/>
        </w:rPr>
        <w:t xml:space="preserve"> Г.И.; под редакцией </w:t>
      </w:r>
      <w:proofErr w:type="spellStart"/>
      <w:r w:rsidRPr="000E7BE5">
        <w:rPr>
          <w:rFonts w:ascii="Times New Roman" w:eastAsia="MS Mincho" w:hAnsi="Times New Roman" w:cs="Times New Roman"/>
          <w:sz w:val="24"/>
          <w:szCs w:val="24"/>
        </w:rPr>
        <w:t>Акинфеева</w:t>
      </w:r>
      <w:proofErr w:type="spellEnd"/>
      <w:r w:rsidRPr="000E7BE5">
        <w:rPr>
          <w:rFonts w:ascii="Times New Roman" w:eastAsia="MS Mincho" w:hAnsi="Times New Roman" w:cs="Times New Roman"/>
          <w:sz w:val="24"/>
          <w:szCs w:val="24"/>
        </w:rPr>
        <w:t xml:space="preserve"> И., Акционерное общество «Издательство «Просвещение»;</w:t>
      </w:r>
    </w:p>
    <w:p w:rsidR="000E7BE5" w:rsidRPr="000E7BE5" w:rsidRDefault="000E7BE5" w:rsidP="000E7BE5">
      <w:pPr>
        <w:autoSpaceDE w:val="0"/>
        <w:autoSpaceDN w:val="0"/>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Физическая культура, 5 класс/Матвеев А.П., Акционерное общество «Издательство «Просвещение»;</w:t>
      </w:r>
    </w:p>
    <w:p w:rsidR="000E7BE5" w:rsidRPr="000E7BE5" w:rsidRDefault="000E7BE5" w:rsidP="000E7BE5">
      <w:pPr>
        <w:autoSpaceDE w:val="0"/>
        <w:autoSpaceDN w:val="0"/>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Физическая культура, 5-7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p>
    <w:p w:rsidR="000E7BE5" w:rsidRPr="000E7BE5" w:rsidRDefault="000E7BE5" w:rsidP="000E7BE5">
      <w:pPr>
        <w:autoSpaceDE w:val="0"/>
        <w:autoSpaceDN w:val="0"/>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Физическая культура, 5-6 класс/</w:t>
      </w:r>
      <w:proofErr w:type="spellStart"/>
      <w:r w:rsidRPr="000E7BE5">
        <w:rPr>
          <w:rFonts w:ascii="Times New Roman" w:eastAsia="MS Mincho" w:hAnsi="Times New Roman" w:cs="Times New Roman"/>
          <w:sz w:val="24"/>
          <w:szCs w:val="24"/>
        </w:rPr>
        <w:t>Погадаев</w:t>
      </w:r>
      <w:proofErr w:type="spellEnd"/>
      <w:r w:rsidRPr="000E7BE5">
        <w:rPr>
          <w:rFonts w:ascii="Times New Roman" w:eastAsia="MS Mincho" w:hAnsi="Times New Roman" w:cs="Times New Roman"/>
          <w:sz w:val="24"/>
          <w:szCs w:val="24"/>
        </w:rPr>
        <w:t xml:space="preserve"> Г.И., ООО «ДРОФА»; АО «Издательство Просвещение»;</w:t>
      </w:r>
    </w:p>
    <w:p w:rsidR="000E7BE5" w:rsidRPr="000E7BE5" w:rsidRDefault="000E7BE5" w:rsidP="000E7BE5">
      <w:pPr>
        <w:autoSpaceDE w:val="0"/>
        <w:autoSpaceDN w:val="0"/>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Физическая культура, 5-7 класс/Гурьев С.В.; под редакцией </w:t>
      </w:r>
      <w:proofErr w:type="spellStart"/>
      <w:r w:rsidRPr="000E7BE5">
        <w:rPr>
          <w:rFonts w:ascii="Times New Roman" w:eastAsia="MS Mincho" w:hAnsi="Times New Roman" w:cs="Times New Roman"/>
          <w:sz w:val="24"/>
          <w:szCs w:val="24"/>
        </w:rPr>
        <w:t>Виленского</w:t>
      </w:r>
      <w:proofErr w:type="spellEnd"/>
      <w:r w:rsidRPr="000E7BE5">
        <w:rPr>
          <w:rFonts w:ascii="Times New Roman" w:eastAsia="MS Mincho" w:hAnsi="Times New Roman" w:cs="Times New Roman"/>
          <w:sz w:val="24"/>
          <w:szCs w:val="24"/>
        </w:rPr>
        <w:t xml:space="preserve"> М.Я., ООО «Русское слово-учебник»;</w:t>
      </w:r>
    </w:p>
    <w:p w:rsidR="000E7BE5" w:rsidRPr="000E7BE5" w:rsidRDefault="000E7BE5" w:rsidP="000E7BE5">
      <w:pPr>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Физическая культура 5-7 классы/под редакцией М.Я. </w:t>
      </w:r>
      <w:proofErr w:type="spellStart"/>
      <w:r w:rsidRPr="000E7BE5">
        <w:rPr>
          <w:rFonts w:ascii="Times New Roman" w:eastAsia="MS Mincho" w:hAnsi="Times New Roman" w:cs="Times New Roman"/>
          <w:sz w:val="24"/>
          <w:szCs w:val="24"/>
        </w:rPr>
        <w:t>Виленского</w:t>
      </w:r>
      <w:proofErr w:type="spellEnd"/>
      <w:r w:rsidRPr="000E7BE5">
        <w:rPr>
          <w:rFonts w:ascii="Times New Roman" w:eastAsia="MS Mincho" w:hAnsi="Times New Roman" w:cs="Times New Roman"/>
          <w:sz w:val="24"/>
          <w:szCs w:val="24"/>
        </w:rPr>
        <w:t>. Учебник для общеобразовательных учреждений.</w:t>
      </w:r>
    </w:p>
    <w:p w:rsidR="000E7BE5" w:rsidRPr="000E7BE5" w:rsidRDefault="000E7BE5" w:rsidP="000E7BE5">
      <w:pPr>
        <w:spacing w:after="0" w:line="240" w:lineRule="auto"/>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Физическая культура. 5-7 классы. В. И. Лях</w:t>
      </w:r>
    </w:p>
    <w:p w:rsidR="000E7BE5" w:rsidRPr="000E7BE5" w:rsidRDefault="000E7BE5" w:rsidP="000E7BE5">
      <w:pPr>
        <w:spacing w:line="360" w:lineRule="auto"/>
        <w:rPr>
          <w:rFonts w:ascii="Times New Roman" w:eastAsia="MS Mincho" w:hAnsi="Times New Roman" w:cs="Times New Roman"/>
          <w:sz w:val="24"/>
          <w:szCs w:val="24"/>
        </w:rPr>
      </w:pPr>
    </w:p>
    <w:p w:rsidR="000E7BE5" w:rsidRPr="000E7BE5" w:rsidRDefault="000E7BE5" w:rsidP="000E7BE5">
      <w:pPr>
        <w:autoSpaceDE w:val="0"/>
        <w:autoSpaceDN w:val="0"/>
        <w:spacing w:before="262" w:after="0" w:line="230" w:lineRule="auto"/>
        <w:jc w:val="center"/>
        <w:rPr>
          <w:rFonts w:ascii="Cambria" w:eastAsia="MS Mincho" w:hAnsi="Cambria" w:cs="Times New Roman"/>
        </w:rPr>
      </w:pPr>
      <w:r w:rsidRPr="000E7BE5">
        <w:rPr>
          <w:rFonts w:ascii="Times New Roman" w:eastAsia="Times New Roman" w:hAnsi="Times New Roman" w:cs="Times New Roman"/>
          <w:b/>
          <w:color w:val="000000"/>
          <w:sz w:val="24"/>
        </w:rPr>
        <w:t>МЕТОДИЧЕСКИЕ МАТЕРИАЛЫ ДЛЯ УЧИТЕЛЯ</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r w:rsidRPr="000E7BE5">
        <w:rPr>
          <w:rFonts w:ascii="Times New Roman" w:eastAsia="MS Mincho" w:hAnsi="Times New Roman" w:cs="Times New Roman"/>
          <w:sz w:val="24"/>
          <w:szCs w:val="24"/>
        </w:rPr>
        <w:t xml:space="preserve">Физическая культура 5-7 классы/под редакцией М.Я. </w:t>
      </w:r>
      <w:proofErr w:type="spellStart"/>
      <w:r w:rsidRPr="000E7BE5">
        <w:rPr>
          <w:rFonts w:ascii="Times New Roman" w:eastAsia="MS Mincho" w:hAnsi="Times New Roman" w:cs="Times New Roman"/>
          <w:sz w:val="24"/>
          <w:szCs w:val="24"/>
        </w:rPr>
        <w:t>Виленского</w:t>
      </w:r>
      <w:proofErr w:type="spellEnd"/>
      <w:r w:rsidRPr="000E7BE5">
        <w:rPr>
          <w:rFonts w:ascii="Times New Roman" w:eastAsia="MS Mincho" w:hAnsi="Times New Roman" w:cs="Times New Roman"/>
          <w:sz w:val="24"/>
          <w:szCs w:val="24"/>
        </w:rPr>
        <w:t>. Учебник для общеобразовательных учреждений.</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В.И.Лях</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А.А.Зданевич</w:t>
      </w:r>
      <w:proofErr w:type="spellEnd"/>
      <w:r w:rsidRPr="000E7BE5">
        <w:rPr>
          <w:rFonts w:ascii="Times New Roman" w:eastAsia="MS Mincho" w:hAnsi="Times New Roman" w:cs="Times New Roman"/>
          <w:sz w:val="24"/>
          <w:szCs w:val="24"/>
        </w:rPr>
        <w:t xml:space="preserve">. Физическая культура. 8-9 классы/ под </w:t>
      </w:r>
      <w:proofErr w:type="gramStart"/>
      <w:r w:rsidRPr="000E7BE5">
        <w:rPr>
          <w:rFonts w:ascii="Times New Roman" w:eastAsia="MS Mincho" w:hAnsi="Times New Roman" w:cs="Times New Roman"/>
          <w:sz w:val="24"/>
          <w:szCs w:val="24"/>
        </w:rPr>
        <w:t>общ</w:t>
      </w:r>
      <w:proofErr w:type="gramEnd"/>
      <w:r w:rsidRPr="000E7BE5">
        <w:rPr>
          <w:rFonts w:ascii="Times New Roman" w:eastAsia="MS Mincho" w:hAnsi="Times New Roman" w:cs="Times New Roman"/>
          <w:sz w:val="24"/>
          <w:szCs w:val="24"/>
        </w:rPr>
        <w:t xml:space="preserve">. Ред. </w:t>
      </w:r>
      <w:proofErr w:type="spellStart"/>
      <w:r w:rsidRPr="000E7BE5">
        <w:rPr>
          <w:rFonts w:ascii="Times New Roman" w:eastAsia="MS Mincho" w:hAnsi="Times New Roman" w:cs="Times New Roman"/>
          <w:sz w:val="24"/>
          <w:szCs w:val="24"/>
        </w:rPr>
        <w:t>В.И.Ляха</w:t>
      </w:r>
      <w:proofErr w:type="spellEnd"/>
      <w:r w:rsidRPr="000E7BE5">
        <w:rPr>
          <w:rFonts w:ascii="Times New Roman" w:eastAsia="MS Mincho" w:hAnsi="Times New Roman" w:cs="Times New Roman"/>
          <w:sz w:val="24"/>
          <w:szCs w:val="24"/>
        </w:rPr>
        <w:t>. Учебник для общеобразовательных учреждений.</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М.Я.Виленкский</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В.Т.Чичикин</w:t>
      </w:r>
      <w:proofErr w:type="spellEnd"/>
      <w:r w:rsidRPr="000E7BE5">
        <w:rPr>
          <w:rFonts w:ascii="Times New Roman" w:eastAsia="MS Mincho" w:hAnsi="Times New Roman" w:cs="Times New Roman"/>
          <w:sz w:val="24"/>
          <w:szCs w:val="24"/>
        </w:rPr>
        <w:t xml:space="preserve">. </w:t>
      </w:r>
      <w:proofErr w:type="gramStart"/>
      <w:r w:rsidRPr="000E7BE5">
        <w:rPr>
          <w:rFonts w:ascii="Times New Roman" w:eastAsia="MS Mincho" w:hAnsi="Times New Roman" w:cs="Times New Roman"/>
          <w:sz w:val="24"/>
          <w:szCs w:val="24"/>
        </w:rPr>
        <w:t>Физическая</w:t>
      </w:r>
      <w:proofErr w:type="gramEnd"/>
      <w:r w:rsidRPr="000E7BE5">
        <w:rPr>
          <w:rFonts w:ascii="Times New Roman" w:eastAsia="MS Mincho" w:hAnsi="Times New Roman" w:cs="Times New Roman"/>
          <w:sz w:val="24"/>
          <w:szCs w:val="24"/>
        </w:rPr>
        <w:t xml:space="preserve"> культур. 5-7 классы. Пособие для учителя/ на сайте из-</w:t>
      </w:r>
      <w:proofErr w:type="spellStart"/>
      <w:r w:rsidRPr="000E7BE5">
        <w:rPr>
          <w:rFonts w:ascii="Times New Roman" w:eastAsia="MS Mincho" w:hAnsi="Times New Roman" w:cs="Times New Roman"/>
          <w:sz w:val="24"/>
          <w:szCs w:val="24"/>
        </w:rPr>
        <w:t>ва</w:t>
      </w:r>
      <w:proofErr w:type="spellEnd"/>
      <w:r w:rsidRPr="000E7BE5">
        <w:rPr>
          <w:rFonts w:ascii="Times New Roman" w:eastAsia="MS Mincho" w:hAnsi="Times New Roman" w:cs="Times New Roman"/>
          <w:sz w:val="24"/>
          <w:szCs w:val="24"/>
        </w:rPr>
        <w:t xml:space="preserve"> по адресу: http: www.prosv.ru/ebooks/Vilenskii_Fiz-ra_5-7kl/index.httl</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В.И.Лях</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А.А.Зданевич</w:t>
      </w:r>
      <w:proofErr w:type="spellEnd"/>
      <w:r w:rsidRPr="000E7BE5">
        <w:rPr>
          <w:rFonts w:ascii="Times New Roman" w:eastAsia="MS Mincho" w:hAnsi="Times New Roman" w:cs="Times New Roman"/>
          <w:sz w:val="24"/>
          <w:szCs w:val="24"/>
        </w:rPr>
        <w:t xml:space="preserve">. Физическая культура. </w:t>
      </w:r>
      <w:proofErr w:type="spellStart"/>
      <w:r w:rsidRPr="000E7BE5">
        <w:rPr>
          <w:rFonts w:ascii="Times New Roman" w:eastAsia="MS Mincho" w:hAnsi="Times New Roman" w:cs="Times New Roman"/>
          <w:sz w:val="24"/>
          <w:szCs w:val="24"/>
        </w:rPr>
        <w:t>Методическоепособие</w:t>
      </w:r>
      <w:proofErr w:type="spellEnd"/>
      <w:r w:rsidRPr="000E7BE5">
        <w:rPr>
          <w:rFonts w:ascii="Times New Roman" w:eastAsia="MS Mincho" w:hAnsi="Times New Roman" w:cs="Times New Roman"/>
          <w:sz w:val="24"/>
          <w:szCs w:val="24"/>
        </w:rPr>
        <w:t>. 10-11 классы. Базовый уровень/на сайте из-</w:t>
      </w:r>
      <w:proofErr w:type="spellStart"/>
      <w:r w:rsidRPr="000E7BE5">
        <w:rPr>
          <w:rFonts w:ascii="Times New Roman" w:eastAsia="MS Mincho" w:hAnsi="Times New Roman" w:cs="Times New Roman"/>
          <w:sz w:val="24"/>
          <w:szCs w:val="24"/>
        </w:rPr>
        <w:t>ва</w:t>
      </w:r>
      <w:proofErr w:type="spellEnd"/>
      <w:r w:rsidRPr="000E7BE5">
        <w:rPr>
          <w:rFonts w:ascii="Times New Roman" w:eastAsia="MS Mincho" w:hAnsi="Times New Roman" w:cs="Times New Roman"/>
          <w:sz w:val="24"/>
          <w:szCs w:val="24"/>
        </w:rPr>
        <w:t xml:space="preserve"> «Просвещение» по адресу: httl://www.prosv.ru/ebooks/Lah_Fiz-ra_10-11/index.httl</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В.И.Лях</w:t>
      </w:r>
      <w:proofErr w:type="spellEnd"/>
      <w:proofErr w:type="gramStart"/>
      <w:r w:rsidRPr="000E7BE5">
        <w:rPr>
          <w:rFonts w:ascii="Times New Roman" w:eastAsia="MS Mincho" w:hAnsi="Times New Roman" w:cs="Times New Roman"/>
          <w:sz w:val="24"/>
          <w:szCs w:val="24"/>
        </w:rPr>
        <w:t>.</w:t>
      </w:r>
      <w:proofErr w:type="gramEnd"/>
      <w:r w:rsidRPr="000E7BE5">
        <w:rPr>
          <w:rFonts w:ascii="Times New Roman" w:eastAsia="MS Mincho" w:hAnsi="Times New Roman" w:cs="Times New Roman"/>
          <w:sz w:val="24"/>
          <w:szCs w:val="24"/>
        </w:rPr>
        <w:t xml:space="preserve"> </w:t>
      </w:r>
      <w:proofErr w:type="gramStart"/>
      <w:r w:rsidRPr="000E7BE5">
        <w:rPr>
          <w:rFonts w:ascii="Times New Roman" w:eastAsia="MS Mincho" w:hAnsi="Times New Roman" w:cs="Times New Roman"/>
          <w:sz w:val="24"/>
          <w:szCs w:val="24"/>
        </w:rPr>
        <w:t>ф</w:t>
      </w:r>
      <w:proofErr w:type="gramEnd"/>
      <w:r w:rsidRPr="000E7BE5">
        <w:rPr>
          <w:rFonts w:ascii="Times New Roman" w:eastAsia="MS Mincho" w:hAnsi="Times New Roman" w:cs="Times New Roman"/>
          <w:sz w:val="24"/>
          <w:szCs w:val="24"/>
        </w:rPr>
        <w:t>изическая культура. Тестовый контроль. 5-9 классы (серия «Текущий контроль»)</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Г.Ф.Колодницкий</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В.С.Кузнецов</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М.В.Маслов</w:t>
      </w:r>
      <w:proofErr w:type="spellEnd"/>
      <w:r w:rsidRPr="000E7BE5">
        <w:rPr>
          <w:rFonts w:ascii="Times New Roman" w:eastAsia="MS Mincho" w:hAnsi="Times New Roman" w:cs="Times New Roman"/>
          <w:sz w:val="24"/>
          <w:szCs w:val="24"/>
        </w:rPr>
        <w:t>. Внеурочная деятельность учащихся. Легкая атлетика (серия «Работаем по новым стандартам»)</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Г.Ф.Колодницкий</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В.С.Кузнецов</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М.В.Маслов</w:t>
      </w:r>
      <w:proofErr w:type="spellEnd"/>
      <w:r w:rsidRPr="000E7BE5">
        <w:rPr>
          <w:rFonts w:ascii="Times New Roman" w:eastAsia="MS Mincho" w:hAnsi="Times New Roman" w:cs="Times New Roman"/>
          <w:sz w:val="24"/>
          <w:szCs w:val="24"/>
        </w:rPr>
        <w:t xml:space="preserve"> Внеурочная деятельность учащихся. Футбол (серия «Работаем по новым стандартам»)</w:t>
      </w:r>
    </w:p>
    <w:p w:rsidR="000E7BE5" w:rsidRPr="000E7BE5" w:rsidRDefault="000E7BE5" w:rsidP="000E7BE5">
      <w:pPr>
        <w:autoSpaceDE w:val="0"/>
        <w:autoSpaceDN w:val="0"/>
        <w:spacing w:before="70" w:after="0" w:line="240" w:lineRule="auto"/>
        <w:ind w:right="142"/>
        <w:jc w:val="both"/>
        <w:rPr>
          <w:rFonts w:ascii="Times New Roman" w:eastAsia="MS Mincho" w:hAnsi="Times New Roman" w:cs="Times New Roman"/>
          <w:sz w:val="24"/>
          <w:szCs w:val="24"/>
        </w:rPr>
      </w:pPr>
      <w:proofErr w:type="spellStart"/>
      <w:r w:rsidRPr="000E7BE5">
        <w:rPr>
          <w:rFonts w:ascii="Times New Roman" w:eastAsia="MS Mincho" w:hAnsi="Times New Roman" w:cs="Times New Roman"/>
          <w:sz w:val="24"/>
          <w:szCs w:val="24"/>
        </w:rPr>
        <w:t>Г.Ф.Колодницкий</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В.С.Кузнецов</w:t>
      </w:r>
      <w:proofErr w:type="spellEnd"/>
      <w:r w:rsidRPr="000E7BE5">
        <w:rPr>
          <w:rFonts w:ascii="Times New Roman" w:eastAsia="MS Mincho" w:hAnsi="Times New Roman" w:cs="Times New Roman"/>
          <w:sz w:val="24"/>
          <w:szCs w:val="24"/>
        </w:rPr>
        <w:t xml:space="preserve">, </w:t>
      </w:r>
      <w:proofErr w:type="spellStart"/>
      <w:r w:rsidRPr="000E7BE5">
        <w:rPr>
          <w:rFonts w:ascii="Times New Roman" w:eastAsia="MS Mincho" w:hAnsi="Times New Roman" w:cs="Times New Roman"/>
          <w:sz w:val="24"/>
          <w:szCs w:val="24"/>
        </w:rPr>
        <w:t>М.В.Маслов</w:t>
      </w:r>
      <w:proofErr w:type="spellEnd"/>
      <w:r w:rsidRPr="000E7BE5">
        <w:rPr>
          <w:rFonts w:ascii="Times New Roman" w:eastAsia="MS Mincho" w:hAnsi="Times New Roman" w:cs="Times New Roman"/>
          <w:sz w:val="24"/>
          <w:szCs w:val="24"/>
        </w:rPr>
        <w:t xml:space="preserve"> Внеурочная деятельность учащихся. Волейбол (серия «Работаем по новым стандартам»)</w:t>
      </w:r>
    </w:p>
    <w:p w:rsidR="000E7BE5" w:rsidRDefault="000E7BE5" w:rsidP="005C037D">
      <w:pPr>
        <w:ind w:left="360"/>
        <w:rPr>
          <w:sz w:val="28"/>
        </w:rPr>
      </w:pPr>
    </w:p>
    <w:sectPr w:rsidR="000E7BE5" w:rsidSect="005C037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1"/>
      <w:lvlText w:val="%1."/>
      <w:lvlJc w:val="left"/>
      <w:pPr>
        <w:tabs>
          <w:tab w:val="num" w:pos="1080"/>
        </w:tabs>
        <w:ind w:left="1080" w:hanging="360"/>
      </w:pPr>
    </w:lvl>
  </w:abstractNum>
  <w:abstractNum w:abstractNumId="3">
    <w:nsid w:val="FFFFFF7F"/>
    <w:multiLevelType w:val="singleLevel"/>
    <w:tmpl w:val="38441652"/>
    <w:lvl w:ilvl="0">
      <w:start w:val="1"/>
      <w:numFmt w:val="decimal"/>
      <w:pStyle w:val="21"/>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1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1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1"/>
      <w:lvlText w:val="%1."/>
      <w:lvlJc w:val="left"/>
      <w:pPr>
        <w:tabs>
          <w:tab w:val="num" w:pos="360"/>
        </w:tabs>
        <w:ind w:left="360" w:hanging="360"/>
      </w:pPr>
    </w:lvl>
  </w:abstractNum>
  <w:abstractNum w:abstractNumId="8">
    <w:nsid w:val="FFFFFF89"/>
    <w:multiLevelType w:val="singleLevel"/>
    <w:tmpl w:val="29761A62"/>
    <w:lvl w:ilvl="0">
      <w:start w:val="1"/>
      <w:numFmt w:val="bullet"/>
      <w:pStyle w:val="10"/>
      <w:lvlText w:val=""/>
      <w:lvlJc w:val="left"/>
      <w:pPr>
        <w:tabs>
          <w:tab w:val="num" w:pos="360"/>
        </w:tabs>
        <w:ind w:left="360" w:hanging="360"/>
      </w:pPr>
      <w:rPr>
        <w:rFonts w:ascii="Symbol" w:hAnsi="Symbol" w:hint="default"/>
      </w:rPr>
    </w:lvl>
  </w:abstractNum>
  <w:abstractNum w:abstractNumId="9">
    <w:nsid w:val="01054FCB"/>
    <w:multiLevelType w:val="hybridMultilevel"/>
    <w:tmpl w:val="2B3289FA"/>
    <w:lvl w:ilvl="0" w:tplc="770A37AE">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0">
    <w:nsid w:val="05A069DD"/>
    <w:multiLevelType w:val="hybridMultilevel"/>
    <w:tmpl w:val="06D2F7A2"/>
    <w:lvl w:ilvl="0" w:tplc="770A37AE">
      <w:start w:val="1"/>
      <w:numFmt w:val="bullet"/>
      <w:lvlText w:val=""/>
      <w:lvlJc w:val="left"/>
      <w:pPr>
        <w:ind w:left="1707" w:hanging="360"/>
      </w:pPr>
      <w:rPr>
        <w:rFonts w:ascii="Symbol" w:hAnsi="Symbol" w:hint="default"/>
      </w:rPr>
    </w:lvl>
    <w:lvl w:ilvl="1" w:tplc="04190003" w:tentative="1">
      <w:start w:val="1"/>
      <w:numFmt w:val="bullet"/>
      <w:lvlText w:val="o"/>
      <w:lvlJc w:val="left"/>
      <w:pPr>
        <w:ind w:left="2427" w:hanging="360"/>
      </w:pPr>
      <w:rPr>
        <w:rFonts w:ascii="Courier New" w:hAnsi="Courier New" w:cs="Courier New" w:hint="default"/>
      </w:rPr>
    </w:lvl>
    <w:lvl w:ilvl="2" w:tplc="04190005" w:tentative="1">
      <w:start w:val="1"/>
      <w:numFmt w:val="bullet"/>
      <w:lvlText w:val=""/>
      <w:lvlJc w:val="left"/>
      <w:pPr>
        <w:ind w:left="3147" w:hanging="360"/>
      </w:pPr>
      <w:rPr>
        <w:rFonts w:ascii="Wingdings" w:hAnsi="Wingdings" w:hint="default"/>
      </w:rPr>
    </w:lvl>
    <w:lvl w:ilvl="3" w:tplc="04190001" w:tentative="1">
      <w:start w:val="1"/>
      <w:numFmt w:val="bullet"/>
      <w:lvlText w:val=""/>
      <w:lvlJc w:val="left"/>
      <w:pPr>
        <w:ind w:left="3867" w:hanging="360"/>
      </w:pPr>
      <w:rPr>
        <w:rFonts w:ascii="Symbol" w:hAnsi="Symbol" w:hint="default"/>
      </w:rPr>
    </w:lvl>
    <w:lvl w:ilvl="4" w:tplc="04190003" w:tentative="1">
      <w:start w:val="1"/>
      <w:numFmt w:val="bullet"/>
      <w:lvlText w:val="o"/>
      <w:lvlJc w:val="left"/>
      <w:pPr>
        <w:ind w:left="4587" w:hanging="360"/>
      </w:pPr>
      <w:rPr>
        <w:rFonts w:ascii="Courier New" w:hAnsi="Courier New" w:cs="Courier New" w:hint="default"/>
      </w:rPr>
    </w:lvl>
    <w:lvl w:ilvl="5" w:tplc="04190005" w:tentative="1">
      <w:start w:val="1"/>
      <w:numFmt w:val="bullet"/>
      <w:lvlText w:val=""/>
      <w:lvlJc w:val="left"/>
      <w:pPr>
        <w:ind w:left="5307" w:hanging="360"/>
      </w:pPr>
      <w:rPr>
        <w:rFonts w:ascii="Wingdings" w:hAnsi="Wingdings" w:hint="default"/>
      </w:rPr>
    </w:lvl>
    <w:lvl w:ilvl="6" w:tplc="04190001" w:tentative="1">
      <w:start w:val="1"/>
      <w:numFmt w:val="bullet"/>
      <w:lvlText w:val=""/>
      <w:lvlJc w:val="left"/>
      <w:pPr>
        <w:ind w:left="6027" w:hanging="360"/>
      </w:pPr>
      <w:rPr>
        <w:rFonts w:ascii="Symbol" w:hAnsi="Symbol" w:hint="default"/>
      </w:rPr>
    </w:lvl>
    <w:lvl w:ilvl="7" w:tplc="04190003" w:tentative="1">
      <w:start w:val="1"/>
      <w:numFmt w:val="bullet"/>
      <w:lvlText w:val="o"/>
      <w:lvlJc w:val="left"/>
      <w:pPr>
        <w:ind w:left="6747" w:hanging="360"/>
      </w:pPr>
      <w:rPr>
        <w:rFonts w:ascii="Courier New" w:hAnsi="Courier New" w:cs="Courier New" w:hint="default"/>
      </w:rPr>
    </w:lvl>
    <w:lvl w:ilvl="8" w:tplc="04190005" w:tentative="1">
      <w:start w:val="1"/>
      <w:numFmt w:val="bullet"/>
      <w:lvlText w:val=""/>
      <w:lvlJc w:val="left"/>
      <w:pPr>
        <w:ind w:left="7467" w:hanging="360"/>
      </w:pPr>
      <w:rPr>
        <w:rFonts w:ascii="Wingdings" w:hAnsi="Wingdings" w:hint="default"/>
      </w:rPr>
    </w:lvl>
  </w:abstractNum>
  <w:abstractNum w:abstractNumId="11">
    <w:nsid w:val="12033757"/>
    <w:multiLevelType w:val="hybridMultilevel"/>
    <w:tmpl w:val="A4AABB66"/>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3">
    <w:nsid w:val="615B2526"/>
    <w:multiLevelType w:val="hybridMultilevel"/>
    <w:tmpl w:val="BCB84E92"/>
    <w:lvl w:ilvl="0" w:tplc="0419000F">
      <w:start w:val="1"/>
      <w:numFmt w:val="decimal"/>
      <w:lvlText w:val="%1."/>
      <w:lvlJc w:val="left"/>
      <w:pPr>
        <w:ind w:left="5463" w:hanging="360"/>
      </w:pPr>
      <w:rPr>
        <w:rFonts w:hint="default"/>
      </w:rPr>
    </w:lvl>
    <w:lvl w:ilvl="1" w:tplc="04190019" w:tentative="1">
      <w:start w:val="1"/>
      <w:numFmt w:val="lowerLetter"/>
      <w:lvlText w:val="%2."/>
      <w:lvlJc w:val="left"/>
      <w:pPr>
        <w:ind w:left="6183" w:hanging="360"/>
      </w:pPr>
    </w:lvl>
    <w:lvl w:ilvl="2" w:tplc="0419001B" w:tentative="1">
      <w:start w:val="1"/>
      <w:numFmt w:val="lowerRoman"/>
      <w:lvlText w:val="%3."/>
      <w:lvlJc w:val="right"/>
      <w:pPr>
        <w:ind w:left="6903" w:hanging="180"/>
      </w:pPr>
    </w:lvl>
    <w:lvl w:ilvl="3" w:tplc="0419000F" w:tentative="1">
      <w:start w:val="1"/>
      <w:numFmt w:val="decimal"/>
      <w:lvlText w:val="%4."/>
      <w:lvlJc w:val="left"/>
      <w:pPr>
        <w:ind w:left="7623" w:hanging="360"/>
      </w:pPr>
    </w:lvl>
    <w:lvl w:ilvl="4" w:tplc="04190019" w:tentative="1">
      <w:start w:val="1"/>
      <w:numFmt w:val="lowerLetter"/>
      <w:lvlText w:val="%5."/>
      <w:lvlJc w:val="left"/>
      <w:pPr>
        <w:ind w:left="8343" w:hanging="360"/>
      </w:pPr>
    </w:lvl>
    <w:lvl w:ilvl="5" w:tplc="0419001B" w:tentative="1">
      <w:start w:val="1"/>
      <w:numFmt w:val="lowerRoman"/>
      <w:lvlText w:val="%6."/>
      <w:lvlJc w:val="right"/>
      <w:pPr>
        <w:ind w:left="9063" w:hanging="180"/>
      </w:pPr>
    </w:lvl>
    <w:lvl w:ilvl="6" w:tplc="0419000F" w:tentative="1">
      <w:start w:val="1"/>
      <w:numFmt w:val="decimal"/>
      <w:lvlText w:val="%7."/>
      <w:lvlJc w:val="left"/>
      <w:pPr>
        <w:ind w:left="9783" w:hanging="360"/>
      </w:pPr>
    </w:lvl>
    <w:lvl w:ilvl="7" w:tplc="04190019" w:tentative="1">
      <w:start w:val="1"/>
      <w:numFmt w:val="lowerLetter"/>
      <w:lvlText w:val="%8."/>
      <w:lvlJc w:val="left"/>
      <w:pPr>
        <w:ind w:left="10503" w:hanging="360"/>
      </w:pPr>
    </w:lvl>
    <w:lvl w:ilvl="8" w:tplc="0419001B" w:tentative="1">
      <w:start w:val="1"/>
      <w:numFmt w:val="lowerRoman"/>
      <w:lvlText w:val="%9."/>
      <w:lvlJc w:val="right"/>
      <w:pPr>
        <w:ind w:left="11223" w:hanging="180"/>
      </w:pPr>
    </w:lvl>
  </w:abstractNum>
  <w:abstractNum w:abstractNumId="14">
    <w:nsid w:val="6E2554D4"/>
    <w:multiLevelType w:val="hybridMultilevel"/>
    <w:tmpl w:val="1D8001C8"/>
    <w:lvl w:ilvl="0" w:tplc="770A37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0"/>
  </w:num>
  <w:num w:numId="12">
    <w:abstractNumId w:val="14"/>
  </w:num>
  <w:num w:numId="13">
    <w:abstractNumId w:val="12"/>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21F"/>
    <w:rsid w:val="000E7BE5"/>
    <w:rsid w:val="0039421F"/>
    <w:rsid w:val="00572124"/>
    <w:rsid w:val="005C037D"/>
    <w:rsid w:val="00664FF9"/>
    <w:rsid w:val="0098187C"/>
    <w:rsid w:val="00A71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1">
    <w:name w:val="heading 1"/>
    <w:basedOn w:val="a"/>
    <w:next w:val="a"/>
    <w:link w:val="12"/>
    <w:uiPriority w:val="9"/>
    <w:qFormat/>
    <w:rsid w:val="000E7BE5"/>
    <w:pPr>
      <w:keepNext/>
      <w:keepLines/>
      <w:spacing w:before="480" w:after="0"/>
      <w:outlineLvl w:val="0"/>
    </w:pPr>
    <w:rPr>
      <w:rFonts w:ascii="Calibri" w:eastAsia="MS Gothic" w:hAnsi="Calibri" w:cs="Times New Roman"/>
      <w:b/>
      <w:bCs/>
      <w:color w:val="365F91"/>
      <w:sz w:val="28"/>
      <w:szCs w:val="28"/>
    </w:rPr>
  </w:style>
  <w:style w:type="paragraph" w:styleId="2">
    <w:name w:val="heading 2"/>
    <w:basedOn w:val="a"/>
    <w:next w:val="a"/>
    <w:link w:val="20"/>
    <w:uiPriority w:val="9"/>
    <w:semiHidden/>
    <w:unhideWhenUsed/>
    <w:qFormat/>
    <w:rsid w:val="000E7BE5"/>
    <w:pPr>
      <w:keepNext/>
      <w:keepLines/>
      <w:spacing w:before="200" w:after="0"/>
      <w:outlineLvl w:val="1"/>
    </w:pPr>
    <w:rPr>
      <w:rFonts w:ascii="Calibri" w:eastAsia="MS Gothic" w:hAnsi="Calibri" w:cs="Times New Roman"/>
      <w:b/>
      <w:bCs/>
      <w:color w:val="4F81BD"/>
      <w:sz w:val="26"/>
      <w:szCs w:val="26"/>
    </w:rPr>
  </w:style>
  <w:style w:type="paragraph" w:styleId="3">
    <w:name w:val="heading 3"/>
    <w:basedOn w:val="a"/>
    <w:next w:val="a"/>
    <w:link w:val="30"/>
    <w:uiPriority w:val="9"/>
    <w:semiHidden/>
    <w:unhideWhenUsed/>
    <w:qFormat/>
    <w:rsid w:val="000E7BE5"/>
    <w:pPr>
      <w:keepNext/>
      <w:keepLines/>
      <w:spacing w:before="200" w:after="0"/>
      <w:outlineLvl w:val="2"/>
    </w:pPr>
    <w:rPr>
      <w:rFonts w:ascii="Calibri" w:eastAsia="MS Gothic" w:hAnsi="Calibri" w:cs="Times New Roman"/>
      <w:b/>
      <w:bCs/>
      <w:color w:val="4F81BD"/>
    </w:rPr>
  </w:style>
  <w:style w:type="paragraph" w:styleId="4">
    <w:name w:val="heading 4"/>
    <w:basedOn w:val="a"/>
    <w:next w:val="a"/>
    <w:link w:val="40"/>
    <w:uiPriority w:val="9"/>
    <w:semiHidden/>
    <w:unhideWhenUsed/>
    <w:qFormat/>
    <w:rsid w:val="000E7BE5"/>
    <w:pPr>
      <w:keepNext/>
      <w:keepLines/>
      <w:spacing w:before="200" w:after="0"/>
      <w:outlineLvl w:val="3"/>
    </w:pPr>
    <w:rPr>
      <w:rFonts w:ascii="Calibri" w:eastAsia="MS Gothic" w:hAnsi="Calibri" w:cs="Times New Roman"/>
      <w:b/>
      <w:bCs/>
      <w:i/>
      <w:iCs/>
      <w:color w:val="4F81BD"/>
    </w:rPr>
  </w:style>
  <w:style w:type="paragraph" w:styleId="5">
    <w:name w:val="heading 5"/>
    <w:basedOn w:val="a"/>
    <w:next w:val="a"/>
    <w:link w:val="50"/>
    <w:uiPriority w:val="9"/>
    <w:semiHidden/>
    <w:unhideWhenUsed/>
    <w:qFormat/>
    <w:rsid w:val="000E7BE5"/>
    <w:pPr>
      <w:keepNext/>
      <w:keepLines/>
      <w:spacing w:before="200" w:after="0"/>
      <w:outlineLvl w:val="4"/>
    </w:pPr>
    <w:rPr>
      <w:rFonts w:ascii="Calibri" w:eastAsia="MS Gothic" w:hAnsi="Calibri" w:cs="Times New Roman"/>
      <w:color w:val="243F60"/>
    </w:rPr>
  </w:style>
  <w:style w:type="paragraph" w:styleId="6">
    <w:name w:val="heading 6"/>
    <w:basedOn w:val="a"/>
    <w:next w:val="a"/>
    <w:link w:val="60"/>
    <w:uiPriority w:val="9"/>
    <w:semiHidden/>
    <w:unhideWhenUsed/>
    <w:qFormat/>
    <w:rsid w:val="000E7BE5"/>
    <w:pPr>
      <w:keepNext/>
      <w:keepLines/>
      <w:spacing w:before="200" w:after="0"/>
      <w:outlineLvl w:val="5"/>
    </w:pPr>
    <w:rPr>
      <w:rFonts w:ascii="Calibri" w:eastAsia="MS Gothic" w:hAnsi="Calibri" w:cs="Times New Roman"/>
      <w:i/>
      <w:iCs/>
      <w:color w:val="243F60"/>
    </w:rPr>
  </w:style>
  <w:style w:type="paragraph" w:styleId="7">
    <w:name w:val="heading 7"/>
    <w:basedOn w:val="a"/>
    <w:next w:val="a"/>
    <w:link w:val="70"/>
    <w:uiPriority w:val="9"/>
    <w:semiHidden/>
    <w:unhideWhenUsed/>
    <w:qFormat/>
    <w:rsid w:val="000E7BE5"/>
    <w:pPr>
      <w:keepNext/>
      <w:keepLines/>
      <w:spacing w:before="200" w:after="0"/>
      <w:outlineLvl w:val="6"/>
    </w:pPr>
    <w:rPr>
      <w:rFonts w:ascii="Calibri" w:eastAsia="MS Gothic" w:hAnsi="Calibri" w:cs="Times New Roman"/>
      <w:i/>
      <w:iCs/>
      <w:color w:val="404040"/>
    </w:rPr>
  </w:style>
  <w:style w:type="paragraph" w:styleId="8">
    <w:name w:val="heading 8"/>
    <w:basedOn w:val="a"/>
    <w:next w:val="a"/>
    <w:link w:val="80"/>
    <w:uiPriority w:val="9"/>
    <w:semiHidden/>
    <w:unhideWhenUsed/>
    <w:qFormat/>
    <w:rsid w:val="000E7BE5"/>
    <w:pPr>
      <w:keepNext/>
      <w:keepLines/>
      <w:spacing w:before="200" w:after="0"/>
      <w:outlineLvl w:val="7"/>
    </w:pPr>
    <w:rPr>
      <w:rFonts w:ascii="Calibri" w:eastAsia="MS Gothic" w:hAnsi="Calibri" w:cs="Times New Roman"/>
      <w:color w:val="4F81BD"/>
      <w:sz w:val="20"/>
      <w:szCs w:val="20"/>
    </w:rPr>
  </w:style>
  <w:style w:type="paragraph" w:styleId="9">
    <w:name w:val="heading 9"/>
    <w:basedOn w:val="a"/>
    <w:next w:val="a"/>
    <w:link w:val="90"/>
    <w:uiPriority w:val="9"/>
    <w:semiHidden/>
    <w:unhideWhenUsed/>
    <w:qFormat/>
    <w:rsid w:val="000E7BE5"/>
    <w:pPr>
      <w:keepNext/>
      <w:keepLines/>
      <w:spacing w:before="200" w:after="0"/>
      <w:outlineLvl w:val="8"/>
    </w:pPr>
    <w:rPr>
      <w:rFonts w:ascii="Calibri" w:eastAsia="MS Gothic" w:hAnsi="Calibri"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037D"/>
    <w:pPr>
      <w:ind w:left="720"/>
      <w:contextualSpacing/>
    </w:pPr>
  </w:style>
  <w:style w:type="paragraph" w:customStyle="1" w:styleId="110">
    <w:name w:val="Заголовок 11"/>
    <w:basedOn w:val="a"/>
    <w:next w:val="a"/>
    <w:uiPriority w:val="9"/>
    <w:qFormat/>
    <w:rsid w:val="000E7BE5"/>
    <w:pPr>
      <w:keepNext/>
      <w:keepLines/>
      <w:spacing w:before="480" w:after="0"/>
      <w:outlineLvl w:val="0"/>
    </w:pPr>
    <w:rPr>
      <w:rFonts w:ascii="Calibri" w:eastAsia="MS Gothic" w:hAnsi="Calibri" w:cs="Times New Roman"/>
      <w:b/>
      <w:bCs/>
      <w:color w:val="365F91"/>
      <w:sz w:val="28"/>
      <w:szCs w:val="28"/>
      <w:lang w:val="en-US"/>
    </w:rPr>
  </w:style>
  <w:style w:type="paragraph" w:customStyle="1" w:styleId="211">
    <w:name w:val="Заголовок 21"/>
    <w:basedOn w:val="a"/>
    <w:next w:val="a"/>
    <w:uiPriority w:val="9"/>
    <w:unhideWhenUsed/>
    <w:qFormat/>
    <w:rsid w:val="000E7BE5"/>
    <w:pPr>
      <w:keepNext/>
      <w:keepLines/>
      <w:spacing w:before="200" w:after="0"/>
      <w:outlineLvl w:val="1"/>
    </w:pPr>
    <w:rPr>
      <w:rFonts w:ascii="Calibri" w:eastAsia="MS Gothic" w:hAnsi="Calibri" w:cs="Times New Roman"/>
      <w:b/>
      <w:bCs/>
      <w:color w:val="4F81BD"/>
      <w:sz w:val="26"/>
      <w:szCs w:val="26"/>
      <w:lang w:val="en-US"/>
    </w:rPr>
  </w:style>
  <w:style w:type="paragraph" w:customStyle="1" w:styleId="311">
    <w:name w:val="Заголовок 31"/>
    <w:basedOn w:val="a"/>
    <w:next w:val="a"/>
    <w:uiPriority w:val="9"/>
    <w:unhideWhenUsed/>
    <w:qFormat/>
    <w:rsid w:val="000E7BE5"/>
    <w:pPr>
      <w:keepNext/>
      <w:keepLines/>
      <w:spacing w:before="200" w:after="0"/>
      <w:outlineLvl w:val="2"/>
    </w:pPr>
    <w:rPr>
      <w:rFonts w:ascii="Calibri" w:eastAsia="MS Gothic" w:hAnsi="Calibri" w:cs="Times New Roman"/>
      <w:b/>
      <w:bCs/>
      <w:color w:val="4F81BD"/>
      <w:lang w:val="en-US"/>
    </w:rPr>
  </w:style>
  <w:style w:type="paragraph" w:customStyle="1" w:styleId="41">
    <w:name w:val="Заголовок 41"/>
    <w:basedOn w:val="a"/>
    <w:next w:val="a"/>
    <w:uiPriority w:val="9"/>
    <w:semiHidden/>
    <w:unhideWhenUsed/>
    <w:qFormat/>
    <w:rsid w:val="000E7BE5"/>
    <w:pPr>
      <w:keepNext/>
      <w:keepLines/>
      <w:spacing w:before="200" w:after="0"/>
      <w:outlineLvl w:val="3"/>
    </w:pPr>
    <w:rPr>
      <w:rFonts w:ascii="Calibri" w:eastAsia="MS Gothic" w:hAnsi="Calibri" w:cs="Times New Roman"/>
      <w:b/>
      <w:bCs/>
      <w:i/>
      <w:iCs/>
      <w:color w:val="4F81BD"/>
      <w:lang w:val="en-US"/>
    </w:rPr>
  </w:style>
  <w:style w:type="paragraph" w:customStyle="1" w:styleId="51">
    <w:name w:val="Заголовок 51"/>
    <w:basedOn w:val="a"/>
    <w:next w:val="a"/>
    <w:uiPriority w:val="9"/>
    <w:semiHidden/>
    <w:unhideWhenUsed/>
    <w:qFormat/>
    <w:rsid w:val="000E7BE5"/>
    <w:pPr>
      <w:keepNext/>
      <w:keepLines/>
      <w:spacing w:before="200" w:after="0"/>
      <w:outlineLvl w:val="4"/>
    </w:pPr>
    <w:rPr>
      <w:rFonts w:ascii="Calibri" w:eastAsia="MS Gothic" w:hAnsi="Calibri" w:cs="Times New Roman"/>
      <w:color w:val="243F60"/>
      <w:lang w:val="en-US"/>
    </w:rPr>
  </w:style>
  <w:style w:type="paragraph" w:customStyle="1" w:styleId="61">
    <w:name w:val="Заголовок 61"/>
    <w:basedOn w:val="a"/>
    <w:next w:val="a"/>
    <w:uiPriority w:val="9"/>
    <w:semiHidden/>
    <w:unhideWhenUsed/>
    <w:qFormat/>
    <w:rsid w:val="000E7BE5"/>
    <w:pPr>
      <w:keepNext/>
      <w:keepLines/>
      <w:spacing w:before="200" w:after="0"/>
      <w:outlineLvl w:val="5"/>
    </w:pPr>
    <w:rPr>
      <w:rFonts w:ascii="Calibri" w:eastAsia="MS Gothic" w:hAnsi="Calibri" w:cs="Times New Roman"/>
      <w:i/>
      <w:iCs/>
      <w:color w:val="243F60"/>
      <w:lang w:val="en-US"/>
    </w:rPr>
  </w:style>
  <w:style w:type="paragraph" w:customStyle="1" w:styleId="71">
    <w:name w:val="Заголовок 71"/>
    <w:basedOn w:val="a"/>
    <w:next w:val="a"/>
    <w:uiPriority w:val="9"/>
    <w:semiHidden/>
    <w:unhideWhenUsed/>
    <w:qFormat/>
    <w:rsid w:val="000E7BE5"/>
    <w:pPr>
      <w:keepNext/>
      <w:keepLines/>
      <w:spacing w:before="200" w:after="0"/>
      <w:outlineLvl w:val="6"/>
    </w:pPr>
    <w:rPr>
      <w:rFonts w:ascii="Calibri" w:eastAsia="MS Gothic" w:hAnsi="Calibri" w:cs="Times New Roman"/>
      <w:i/>
      <w:iCs/>
      <w:color w:val="404040"/>
      <w:lang w:val="en-US"/>
    </w:rPr>
  </w:style>
  <w:style w:type="paragraph" w:customStyle="1" w:styleId="81">
    <w:name w:val="Заголовок 81"/>
    <w:basedOn w:val="a"/>
    <w:next w:val="a"/>
    <w:uiPriority w:val="9"/>
    <w:semiHidden/>
    <w:unhideWhenUsed/>
    <w:qFormat/>
    <w:rsid w:val="000E7BE5"/>
    <w:pPr>
      <w:keepNext/>
      <w:keepLines/>
      <w:spacing w:before="200" w:after="0"/>
      <w:outlineLvl w:val="7"/>
    </w:pPr>
    <w:rPr>
      <w:rFonts w:ascii="Calibri" w:eastAsia="MS Gothic" w:hAnsi="Calibri" w:cs="Times New Roman"/>
      <w:color w:val="4F81BD"/>
      <w:sz w:val="20"/>
      <w:szCs w:val="20"/>
      <w:lang w:val="en-US"/>
    </w:rPr>
  </w:style>
  <w:style w:type="paragraph" w:customStyle="1" w:styleId="91">
    <w:name w:val="Заголовок 91"/>
    <w:basedOn w:val="a"/>
    <w:next w:val="a"/>
    <w:uiPriority w:val="9"/>
    <w:semiHidden/>
    <w:unhideWhenUsed/>
    <w:qFormat/>
    <w:rsid w:val="000E7BE5"/>
    <w:pPr>
      <w:keepNext/>
      <w:keepLines/>
      <w:spacing w:before="200" w:after="0"/>
      <w:outlineLvl w:val="8"/>
    </w:pPr>
    <w:rPr>
      <w:rFonts w:ascii="Calibri" w:eastAsia="MS Gothic" w:hAnsi="Calibri" w:cs="Times New Roman"/>
      <w:i/>
      <w:iCs/>
      <w:color w:val="404040"/>
      <w:sz w:val="20"/>
      <w:szCs w:val="20"/>
      <w:lang w:val="en-US"/>
    </w:rPr>
  </w:style>
  <w:style w:type="numbering" w:customStyle="1" w:styleId="13">
    <w:name w:val="Нет списка1"/>
    <w:next w:val="a2"/>
    <w:uiPriority w:val="99"/>
    <w:semiHidden/>
    <w:unhideWhenUsed/>
    <w:rsid w:val="000E7BE5"/>
  </w:style>
  <w:style w:type="character" w:customStyle="1" w:styleId="12">
    <w:name w:val="Заголовок 1 Знак"/>
    <w:basedOn w:val="a0"/>
    <w:link w:val="11"/>
    <w:uiPriority w:val="9"/>
    <w:rsid w:val="000E7BE5"/>
    <w:rPr>
      <w:rFonts w:ascii="Calibri" w:eastAsia="MS Gothic" w:hAnsi="Calibri" w:cs="Times New Roman"/>
      <w:b/>
      <w:bCs/>
      <w:color w:val="365F91"/>
      <w:sz w:val="28"/>
      <w:szCs w:val="28"/>
    </w:rPr>
  </w:style>
  <w:style w:type="character" w:customStyle="1" w:styleId="20">
    <w:name w:val="Заголовок 2 Знак"/>
    <w:basedOn w:val="a0"/>
    <w:link w:val="2"/>
    <w:uiPriority w:val="9"/>
    <w:rsid w:val="000E7BE5"/>
    <w:rPr>
      <w:rFonts w:ascii="Calibri" w:eastAsia="MS Gothic" w:hAnsi="Calibri" w:cs="Times New Roman"/>
      <w:b/>
      <w:bCs/>
      <w:color w:val="4F81BD"/>
      <w:sz w:val="26"/>
      <w:szCs w:val="26"/>
    </w:rPr>
  </w:style>
  <w:style w:type="character" w:customStyle="1" w:styleId="30">
    <w:name w:val="Заголовок 3 Знак"/>
    <w:basedOn w:val="a0"/>
    <w:link w:val="3"/>
    <w:uiPriority w:val="9"/>
    <w:rsid w:val="000E7BE5"/>
    <w:rPr>
      <w:rFonts w:ascii="Calibri" w:eastAsia="MS Gothic" w:hAnsi="Calibri" w:cs="Times New Roman"/>
      <w:b/>
      <w:bCs/>
      <w:color w:val="4F81BD"/>
    </w:rPr>
  </w:style>
  <w:style w:type="character" w:customStyle="1" w:styleId="40">
    <w:name w:val="Заголовок 4 Знак"/>
    <w:basedOn w:val="a0"/>
    <w:link w:val="4"/>
    <w:uiPriority w:val="9"/>
    <w:semiHidden/>
    <w:rsid w:val="000E7BE5"/>
    <w:rPr>
      <w:rFonts w:ascii="Calibri" w:eastAsia="MS Gothic" w:hAnsi="Calibri" w:cs="Times New Roman"/>
      <w:b/>
      <w:bCs/>
      <w:i/>
      <w:iCs/>
      <w:color w:val="4F81BD"/>
    </w:rPr>
  </w:style>
  <w:style w:type="character" w:customStyle="1" w:styleId="50">
    <w:name w:val="Заголовок 5 Знак"/>
    <w:basedOn w:val="a0"/>
    <w:link w:val="5"/>
    <w:uiPriority w:val="9"/>
    <w:semiHidden/>
    <w:rsid w:val="000E7BE5"/>
    <w:rPr>
      <w:rFonts w:ascii="Calibri" w:eastAsia="MS Gothic" w:hAnsi="Calibri" w:cs="Times New Roman"/>
      <w:color w:val="243F60"/>
    </w:rPr>
  </w:style>
  <w:style w:type="character" w:customStyle="1" w:styleId="60">
    <w:name w:val="Заголовок 6 Знак"/>
    <w:basedOn w:val="a0"/>
    <w:link w:val="6"/>
    <w:uiPriority w:val="9"/>
    <w:semiHidden/>
    <w:rsid w:val="000E7BE5"/>
    <w:rPr>
      <w:rFonts w:ascii="Calibri" w:eastAsia="MS Gothic" w:hAnsi="Calibri" w:cs="Times New Roman"/>
      <w:i/>
      <w:iCs/>
      <w:color w:val="243F60"/>
    </w:rPr>
  </w:style>
  <w:style w:type="character" w:customStyle="1" w:styleId="70">
    <w:name w:val="Заголовок 7 Знак"/>
    <w:basedOn w:val="a0"/>
    <w:link w:val="7"/>
    <w:uiPriority w:val="9"/>
    <w:semiHidden/>
    <w:rsid w:val="000E7BE5"/>
    <w:rPr>
      <w:rFonts w:ascii="Calibri" w:eastAsia="MS Gothic" w:hAnsi="Calibri" w:cs="Times New Roman"/>
      <w:i/>
      <w:iCs/>
      <w:color w:val="404040"/>
    </w:rPr>
  </w:style>
  <w:style w:type="character" w:customStyle="1" w:styleId="80">
    <w:name w:val="Заголовок 8 Знак"/>
    <w:basedOn w:val="a0"/>
    <w:link w:val="8"/>
    <w:uiPriority w:val="9"/>
    <w:semiHidden/>
    <w:rsid w:val="000E7BE5"/>
    <w:rPr>
      <w:rFonts w:ascii="Calibri" w:eastAsia="MS Gothic" w:hAnsi="Calibri" w:cs="Times New Roman"/>
      <w:color w:val="4F81BD"/>
      <w:sz w:val="20"/>
      <w:szCs w:val="20"/>
    </w:rPr>
  </w:style>
  <w:style w:type="character" w:customStyle="1" w:styleId="90">
    <w:name w:val="Заголовок 9 Знак"/>
    <w:basedOn w:val="a0"/>
    <w:link w:val="9"/>
    <w:uiPriority w:val="9"/>
    <w:semiHidden/>
    <w:rsid w:val="000E7BE5"/>
    <w:rPr>
      <w:rFonts w:ascii="Calibri" w:eastAsia="MS Gothic" w:hAnsi="Calibri" w:cs="Times New Roman"/>
      <w:i/>
      <w:iCs/>
      <w:color w:val="404040"/>
      <w:sz w:val="20"/>
      <w:szCs w:val="20"/>
    </w:rPr>
  </w:style>
  <w:style w:type="paragraph" w:customStyle="1" w:styleId="14">
    <w:name w:val="Верхний колонтитул1"/>
    <w:basedOn w:val="a"/>
    <w:next w:val="a4"/>
    <w:link w:val="a5"/>
    <w:uiPriority w:val="99"/>
    <w:unhideWhenUsed/>
    <w:rsid w:val="000E7BE5"/>
    <w:pPr>
      <w:tabs>
        <w:tab w:val="center" w:pos="4680"/>
        <w:tab w:val="right" w:pos="9360"/>
      </w:tabs>
      <w:spacing w:after="0" w:line="240" w:lineRule="auto"/>
    </w:pPr>
  </w:style>
  <w:style w:type="character" w:customStyle="1" w:styleId="a5">
    <w:name w:val="Верхний колонтитул Знак"/>
    <w:basedOn w:val="a0"/>
    <w:link w:val="14"/>
    <w:uiPriority w:val="99"/>
    <w:rsid w:val="000E7BE5"/>
  </w:style>
  <w:style w:type="paragraph" w:customStyle="1" w:styleId="15">
    <w:name w:val="Нижний колонтитул1"/>
    <w:basedOn w:val="a"/>
    <w:next w:val="a6"/>
    <w:link w:val="a7"/>
    <w:uiPriority w:val="99"/>
    <w:unhideWhenUsed/>
    <w:rsid w:val="000E7BE5"/>
    <w:pPr>
      <w:tabs>
        <w:tab w:val="center" w:pos="4680"/>
        <w:tab w:val="right" w:pos="9360"/>
      </w:tabs>
      <w:spacing w:after="0" w:line="240" w:lineRule="auto"/>
    </w:pPr>
  </w:style>
  <w:style w:type="character" w:customStyle="1" w:styleId="a7">
    <w:name w:val="Нижний колонтитул Знак"/>
    <w:basedOn w:val="a0"/>
    <w:link w:val="15"/>
    <w:uiPriority w:val="99"/>
    <w:rsid w:val="000E7BE5"/>
  </w:style>
  <w:style w:type="paragraph" w:customStyle="1" w:styleId="16">
    <w:name w:val="Без интервала1"/>
    <w:next w:val="a8"/>
    <w:uiPriority w:val="1"/>
    <w:qFormat/>
    <w:rsid w:val="000E7BE5"/>
    <w:pPr>
      <w:spacing w:after="0" w:line="240" w:lineRule="auto"/>
    </w:pPr>
    <w:rPr>
      <w:rFonts w:eastAsia="MS Mincho"/>
      <w:lang w:val="en-US"/>
    </w:rPr>
  </w:style>
  <w:style w:type="paragraph" w:customStyle="1" w:styleId="17">
    <w:name w:val="Название1"/>
    <w:basedOn w:val="a"/>
    <w:next w:val="a"/>
    <w:uiPriority w:val="10"/>
    <w:qFormat/>
    <w:rsid w:val="000E7BE5"/>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9">
    <w:name w:val="Название Знак"/>
    <w:basedOn w:val="a0"/>
    <w:link w:val="aa"/>
    <w:uiPriority w:val="10"/>
    <w:rsid w:val="000E7BE5"/>
    <w:rPr>
      <w:rFonts w:ascii="Calibri" w:eastAsia="MS Gothic" w:hAnsi="Calibri" w:cs="Times New Roman"/>
      <w:color w:val="17365D"/>
      <w:spacing w:val="5"/>
      <w:kern w:val="28"/>
      <w:sz w:val="52"/>
      <w:szCs w:val="52"/>
    </w:rPr>
  </w:style>
  <w:style w:type="paragraph" w:customStyle="1" w:styleId="18">
    <w:name w:val="Подзаголовок1"/>
    <w:basedOn w:val="a"/>
    <w:next w:val="a"/>
    <w:uiPriority w:val="11"/>
    <w:qFormat/>
    <w:rsid w:val="000E7BE5"/>
    <w:pPr>
      <w:numPr>
        <w:ilvl w:val="1"/>
      </w:numPr>
    </w:pPr>
    <w:rPr>
      <w:rFonts w:ascii="Calibri" w:eastAsia="MS Gothic" w:hAnsi="Calibri" w:cs="Times New Roman"/>
      <w:i/>
      <w:iCs/>
      <w:color w:val="4F81BD"/>
      <w:spacing w:val="15"/>
      <w:sz w:val="24"/>
      <w:szCs w:val="24"/>
      <w:lang w:val="en-US"/>
    </w:rPr>
  </w:style>
  <w:style w:type="character" w:customStyle="1" w:styleId="ab">
    <w:name w:val="Подзаголовок Знак"/>
    <w:basedOn w:val="a0"/>
    <w:link w:val="ac"/>
    <w:uiPriority w:val="11"/>
    <w:rsid w:val="000E7BE5"/>
    <w:rPr>
      <w:rFonts w:ascii="Calibri" w:eastAsia="MS Gothic" w:hAnsi="Calibri" w:cs="Times New Roman"/>
      <w:i/>
      <w:iCs/>
      <w:color w:val="4F81BD"/>
      <w:spacing w:val="15"/>
      <w:sz w:val="24"/>
      <w:szCs w:val="24"/>
    </w:rPr>
  </w:style>
  <w:style w:type="paragraph" w:customStyle="1" w:styleId="DTPBodyText1">
    <w:name w:val="DTP Body Text1"/>
    <w:basedOn w:val="a"/>
    <w:next w:val="ad"/>
    <w:link w:val="ae"/>
    <w:unhideWhenUsed/>
    <w:rsid w:val="000E7BE5"/>
    <w:pPr>
      <w:spacing w:after="120"/>
    </w:pPr>
  </w:style>
  <w:style w:type="character" w:customStyle="1" w:styleId="ae">
    <w:name w:val="Основной текст Знак"/>
    <w:aliases w:val="body text Знак,Основной текст Знак Знак Знак,Основной текст отчета Знак,Основной текст отчета Знак Знак Знак Знак,DTP Body Text Знак"/>
    <w:basedOn w:val="a0"/>
    <w:link w:val="DTPBodyText1"/>
    <w:rsid w:val="000E7BE5"/>
  </w:style>
  <w:style w:type="paragraph" w:customStyle="1" w:styleId="212">
    <w:name w:val="Основной текст 21"/>
    <w:basedOn w:val="a"/>
    <w:next w:val="22"/>
    <w:link w:val="23"/>
    <w:uiPriority w:val="99"/>
    <w:unhideWhenUsed/>
    <w:rsid w:val="000E7BE5"/>
    <w:pPr>
      <w:spacing w:after="120" w:line="480" w:lineRule="auto"/>
    </w:pPr>
  </w:style>
  <w:style w:type="character" w:customStyle="1" w:styleId="23">
    <w:name w:val="Основной текст 2 Знак"/>
    <w:basedOn w:val="a0"/>
    <w:link w:val="212"/>
    <w:uiPriority w:val="99"/>
    <w:rsid w:val="000E7BE5"/>
  </w:style>
  <w:style w:type="paragraph" w:customStyle="1" w:styleId="312">
    <w:name w:val="Основной текст 31"/>
    <w:basedOn w:val="a"/>
    <w:next w:val="32"/>
    <w:link w:val="33"/>
    <w:uiPriority w:val="99"/>
    <w:unhideWhenUsed/>
    <w:rsid w:val="000E7BE5"/>
    <w:pPr>
      <w:spacing w:after="120"/>
    </w:pPr>
    <w:rPr>
      <w:sz w:val="16"/>
      <w:szCs w:val="16"/>
    </w:rPr>
  </w:style>
  <w:style w:type="character" w:customStyle="1" w:styleId="33">
    <w:name w:val="Основной текст 3 Знак"/>
    <w:basedOn w:val="a0"/>
    <w:link w:val="312"/>
    <w:uiPriority w:val="99"/>
    <w:rsid w:val="000E7BE5"/>
    <w:rPr>
      <w:sz w:val="16"/>
      <w:szCs w:val="16"/>
    </w:rPr>
  </w:style>
  <w:style w:type="paragraph" w:customStyle="1" w:styleId="19">
    <w:name w:val="Список1"/>
    <w:basedOn w:val="a"/>
    <w:next w:val="af"/>
    <w:uiPriority w:val="99"/>
    <w:unhideWhenUsed/>
    <w:rsid w:val="000E7BE5"/>
    <w:pPr>
      <w:ind w:left="360" w:hanging="360"/>
      <w:contextualSpacing/>
    </w:pPr>
    <w:rPr>
      <w:rFonts w:eastAsia="MS Mincho"/>
      <w:lang w:val="en-US"/>
    </w:rPr>
  </w:style>
  <w:style w:type="paragraph" w:customStyle="1" w:styleId="213">
    <w:name w:val="Список 21"/>
    <w:basedOn w:val="a"/>
    <w:next w:val="24"/>
    <w:uiPriority w:val="99"/>
    <w:unhideWhenUsed/>
    <w:rsid w:val="000E7BE5"/>
    <w:pPr>
      <w:ind w:left="720" w:hanging="360"/>
      <w:contextualSpacing/>
    </w:pPr>
    <w:rPr>
      <w:rFonts w:eastAsia="MS Mincho"/>
      <w:lang w:val="en-US"/>
    </w:rPr>
  </w:style>
  <w:style w:type="paragraph" w:customStyle="1" w:styleId="313">
    <w:name w:val="Список 31"/>
    <w:basedOn w:val="a"/>
    <w:next w:val="34"/>
    <w:uiPriority w:val="99"/>
    <w:unhideWhenUsed/>
    <w:rsid w:val="000E7BE5"/>
    <w:pPr>
      <w:ind w:left="1080" w:hanging="360"/>
      <w:contextualSpacing/>
    </w:pPr>
    <w:rPr>
      <w:rFonts w:eastAsia="MS Mincho"/>
      <w:lang w:val="en-US"/>
    </w:rPr>
  </w:style>
  <w:style w:type="paragraph" w:customStyle="1" w:styleId="10">
    <w:name w:val="Маркированный список1"/>
    <w:basedOn w:val="a"/>
    <w:next w:val="af0"/>
    <w:uiPriority w:val="99"/>
    <w:unhideWhenUsed/>
    <w:rsid w:val="000E7BE5"/>
    <w:pPr>
      <w:numPr>
        <w:numId w:val="2"/>
      </w:numPr>
      <w:tabs>
        <w:tab w:val="clear" w:pos="360"/>
      </w:tabs>
      <w:ind w:left="720"/>
      <w:contextualSpacing/>
    </w:pPr>
    <w:rPr>
      <w:rFonts w:eastAsia="MS Mincho"/>
      <w:lang w:val="en-US"/>
    </w:rPr>
  </w:style>
  <w:style w:type="paragraph" w:customStyle="1" w:styleId="210">
    <w:name w:val="Маркированный список 21"/>
    <w:basedOn w:val="a"/>
    <w:next w:val="25"/>
    <w:uiPriority w:val="99"/>
    <w:unhideWhenUsed/>
    <w:rsid w:val="000E7BE5"/>
    <w:pPr>
      <w:numPr>
        <w:numId w:val="3"/>
      </w:numPr>
      <w:tabs>
        <w:tab w:val="clear" w:pos="720"/>
        <w:tab w:val="num" w:pos="360"/>
      </w:tabs>
      <w:ind w:left="360"/>
      <w:contextualSpacing/>
    </w:pPr>
    <w:rPr>
      <w:rFonts w:eastAsia="MS Mincho"/>
      <w:lang w:val="en-US"/>
    </w:rPr>
  </w:style>
  <w:style w:type="paragraph" w:customStyle="1" w:styleId="310">
    <w:name w:val="Маркированный список 31"/>
    <w:basedOn w:val="a"/>
    <w:next w:val="35"/>
    <w:uiPriority w:val="99"/>
    <w:unhideWhenUsed/>
    <w:rsid w:val="000E7BE5"/>
    <w:pPr>
      <w:numPr>
        <w:numId w:val="4"/>
      </w:numPr>
      <w:tabs>
        <w:tab w:val="clear" w:pos="1080"/>
        <w:tab w:val="num" w:pos="720"/>
      </w:tabs>
      <w:ind w:left="720"/>
      <w:contextualSpacing/>
    </w:pPr>
    <w:rPr>
      <w:rFonts w:eastAsia="MS Mincho"/>
      <w:lang w:val="en-US"/>
    </w:rPr>
  </w:style>
  <w:style w:type="paragraph" w:customStyle="1" w:styleId="1">
    <w:name w:val="Нумерованный список1"/>
    <w:basedOn w:val="a"/>
    <w:next w:val="af1"/>
    <w:uiPriority w:val="99"/>
    <w:unhideWhenUsed/>
    <w:rsid w:val="000E7BE5"/>
    <w:pPr>
      <w:numPr>
        <w:numId w:val="6"/>
      </w:numPr>
      <w:tabs>
        <w:tab w:val="clear" w:pos="360"/>
        <w:tab w:val="num" w:pos="1440"/>
      </w:tabs>
      <w:ind w:left="1440"/>
      <w:contextualSpacing/>
    </w:pPr>
    <w:rPr>
      <w:rFonts w:eastAsia="MS Mincho"/>
      <w:lang w:val="en-US"/>
    </w:rPr>
  </w:style>
  <w:style w:type="paragraph" w:customStyle="1" w:styleId="21">
    <w:name w:val="Нумерованный список 21"/>
    <w:basedOn w:val="a"/>
    <w:next w:val="26"/>
    <w:uiPriority w:val="99"/>
    <w:unhideWhenUsed/>
    <w:rsid w:val="000E7BE5"/>
    <w:pPr>
      <w:numPr>
        <w:numId w:val="7"/>
      </w:numPr>
      <w:tabs>
        <w:tab w:val="clear" w:pos="720"/>
        <w:tab w:val="num" w:pos="360"/>
      </w:tabs>
      <w:ind w:left="360"/>
      <w:contextualSpacing/>
    </w:pPr>
    <w:rPr>
      <w:rFonts w:eastAsia="MS Mincho"/>
      <w:lang w:val="en-US"/>
    </w:rPr>
  </w:style>
  <w:style w:type="paragraph" w:customStyle="1" w:styleId="31">
    <w:name w:val="Нумерованный список 31"/>
    <w:basedOn w:val="a"/>
    <w:next w:val="36"/>
    <w:uiPriority w:val="99"/>
    <w:unhideWhenUsed/>
    <w:rsid w:val="000E7BE5"/>
    <w:pPr>
      <w:numPr>
        <w:numId w:val="8"/>
      </w:numPr>
      <w:tabs>
        <w:tab w:val="clear" w:pos="1080"/>
        <w:tab w:val="num" w:pos="720"/>
      </w:tabs>
      <w:ind w:left="720"/>
      <w:contextualSpacing/>
    </w:pPr>
    <w:rPr>
      <w:rFonts w:eastAsia="MS Mincho"/>
      <w:lang w:val="en-US"/>
    </w:rPr>
  </w:style>
  <w:style w:type="paragraph" w:customStyle="1" w:styleId="1a">
    <w:name w:val="Продолжение списка1"/>
    <w:basedOn w:val="a"/>
    <w:next w:val="af2"/>
    <w:uiPriority w:val="99"/>
    <w:unhideWhenUsed/>
    <w:rsid w:val="000E7BE5"/>
    <w:pPr>
      <w:spacing w:after="120"/>
      <w:ind w:left="360"/>
      <w:contextualSpacing/>
    </w:pPr>
    <w:rPr>
      <w:rFonts w:eastAsia="MS Mincho"/>
      <w:lang w:val="en-US"/>
    </w:rPr>
  </w:style>
  <w:style w:type="paragraph" w:customStyle="1" w:styleId="214">
    <w:name w:val="Продолжение списка 21"/>
    <w:basedOn w:val="a"/>
    <w:next w:val="27"/>
    <w:uiPriority w:val="99"/>
    <w:unhideWhenUsed/>
    <w:rsid w:val="000E7BE5"/>
    <w:pPr>
      <w:spacing w:after="120"/>
      <w:ind w:left="720"/>
      <w:contextualSpacing/>
    </w:pPr>
    <w:rPr>
      <w:rFonts w:eastAsia="MS Mincho"/>
      <w:lang w:val="en-US"/>
    </w:rPr>
  </w:style>
  <w:style w:type="paragraph" w:customStyle="1" w:styleId="314">
    <w:name w:val="Продолжение списка 31"/>
    <w:basedOn w:val="a"/>
    <w:next w:val="37"/>
    <w:uiPriority w:val="99"/>
    <w:unhideWhenUsed/>
    <w:rsid w:val="000E7BE5"/>
    <w:pPr>
      <w:spacing w:after="120"/>
      <w:ind w:left="1080"/>
      <w:contextualSpacing/>
    </w:pPr>
    <w:rPr>
      <w:rFonts w:eastAsia="MS Mincho"/>
      <w:lang w:val="en-US"/>
    </w:rPr>
  </w:style>
  <w:style w:type="paragraph" w:customStyle="1" w:styleId="1b">
    <w:name w:val="Текст макроса1"/>
    <w:next w:val="af3"/>
    <w:link w:val="af4"/>
    <w:uiPriority w:val="99"/>
    <w:unhideWhenUsed/>
    <w:rsid w:val="000E7BE5"/>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0"/>
    <w:link w:val="1b"/>
    <w:uiPriority w:val="99"/>
    <w:rsid w:val="000E7BE5"/>
    <w:rPr>
      <w:rFonts w:ascii="Courier" w:hAnsi="Courier"/>
      <w:sz w:val="20"/>
      <w:szCs w:val="20"/>
    </w:rPr>
  </w:style>
  <w:style w:type="paragraph" w:customStyle="1" w:styleId="215">
    <w:name w:val="Цитата 21"/>
    <w:basedOn w:val="a"/>
    <w:next w:val="a"/>
    <w:uiPriority w:val="29"/>
    <w:qFormat/>
    <w:rsid w:val="000E7BE5"/>
    <w:rPr>
      <w:rFonts w:eastAsia="MS Mincho"/>
      <w:i/>
      <w:iCs/>
      <w:color w:val="000000"/>
      <w:lang w:val="en-US"/>
    </w:rPr>
  </w:style>
  <w:style w:type="character" w:customStyle="1" w:styleId="28">
    <w:name w:val="Цитата 2 Знак"/>
    <w:basedOn w:val="a0"/>
    <w:link w:val="29"/>
    <w:uiPriority w:val="29"/>
    <w:rsid w:val="000E7BE5"/>
    <w:rPr>
      <w:i/>
      <w:iCs/>
      <w:color w:val="000000"/>
    </w:rPr>
  </w:style>
  <w:style w:type="paragraph" w:customStyle="1" w:styleId="1c">
    <w:name w:val="Название объекта1"/>
    <w:basedOn w:val="a"/>
    <w:next w:val="a"/>
    <w:uiPriority w:val="35"/>
    <w:semiHidden/>
    <w:unhideWhenUsed/>
    <w:qFormat/>
    <w:rsid w:val="000E7BE5"/>
    <w:pPr>
      <w:spacing w:line="240" w:lineRule="auto"/>
    </w:pPr>
    <w:rPr>
      <w:rFonts w:eastAsia="MS Mincho"/>
      <w:b/>
      <w:bCs/>
      <w:color w:val="4F81BD"/>
      <w:sz w:val="18"/>
      <w:szCs w:val="18"/>
      <w:lang w:val="en-US"/>
    </w:rPr>
  </w:style>
  <w:style w:type="character" w:styleId="af5">
    <w:name w:val="Strong"/>
    <w:basedOn w:val="a0"/>
    <w:uiPriority w:val="22"/>
    <w:qFormat/>
    <w:rsid w:val="000E7BE5"/>
    <w:rPr>
      <w:b/>
      <w:bCs/>
    </w:rPr>
  </w:style>
  <w:style w:type="character" w:styleId="af6">
    <w:name w:val="Emphasis"/>
    <w:basedOn w:val="a0"/>
    <w:uiPriority w:val="20"/>
    <w:qFormat/>
    <w:rsid w:val="000E7BE5"/>
    <w:rPr>
      <w:i/>
      <w:iCs/>
    </w:rPr>
  </w:style>
  <w:style w:type="paragraph" w:customStyle="1" w:styleId="1d">
    <w:name w:val="Выделенная цитата1"/>
    <w:basedOn w:val="a"/>
    <w:next w:val="a"/>
    <w:uiPriority w:val="30"/>
    <w:qFormat/>
    <w:rsid w:val="000E7BE5"/>
    <w:pPr>
      <w:pBdr>
        <w:bottom w:val="single" w:sz="4" w:space="4" w:color="4F81BD"/>
      </w:pBdr>
      <w:spacing w:before="200" w:after="280"/>
      <w:ind w:left="936" w:right="936"/>
    </w:pPr>
    <w:rPr>
      <w:rFonts w:eastAsia="MS Mincho"/>
      <w:b/>
      <w:bCs/>
      <w:i/>
      <w:iCs/>
      <w:color w:val="4F81BD"/>
      <w:lang w:val="en-US"/>
    </w:rPr>
  </w:style>
  <w:style w:type="character" w:customStyle="1" w:styleId="af7">
    <w:name w:val="Выделенная цитата Знак"/>
    <w:basedOn w:val="a0"/>
    <w:link w:val="af8"/>
    <w:uiPriority w:val="30"/>
    <w:rsid w:val="000E7BE5"/>
    <w:rPr>
      <w:b/>
      <w:bCs/>
      <w:i/>
      <w:iCs/>
      <w:color w:val="4F81BD"/>
    </w:rPr>
  </w:style>
  <w:style w:type="character" w:customStyle="1" w:styleId="1e">
    <w:name w:val="Слабое выделение1"/>
    <w:basedOn w:val="a0"/>
    <w:uiPriority w:val="19"/>
    <w:qFormat/>
    <w:rsid w:val="000E7BE5"/>
    <w:rPr>
      <w:i/>
      <w:iCs/>
      <w:color w:val="808080"/>
    </w:rPr>
  </w:style>
  <w:style w:type="character" w:customStyle="1" w:styleId="1f">
    <w:name w:val="Сильное выделение1"/>
    <w:basedOn w:val="a0"/>
    <w:uiPriority w:val="21"/>
    <w:qFormat/>
    <w:rsid w:val="000E7BE5"/>
    <w:rPr>
      <w:b/>
      <w:bCs/>
      <w:i/>
      <w:iCs/>
      <w:color w:val="4F81BD"/>
    </w:rPr>
  </w:style>
  <w:style w:type="character" w:customStyle="1" w:styleId="1f0">
    <w:name w:val="Слабая ссылка1"/>
    <w:basedOn w:val="a0"/>
    <w:uiPriority w:val="31"/>
    <w:qFormat/>
    <w:rsid w:val="000E7BE5"/>
    <w:rPr>
      <w:smallCaps/>
      <w:color w:val="C0504D"/>
      <w:u w:val="single"/>
    </w:rPr>
  </w:style>
  <w:style w:type="character" w:customStyle="1" w:styleId="1f1">
    <w:name w:val="Сильная ссылка1"/>
    <w:basedOn w:val="a0"/>
    <w:uiPriority w:val="32"/>
    <w:qFormat/>
    <w:rsid w:val="000E7BE5"/>
    <w:rPr>
      <w:b/>
      <w:bCs/>
      <w:smallCaps/>
      <w:color w:val="C0504D"/>
      <w:spacing w:val="5"/>
      <w:u w:val="single"/>
    </w:rPr>
  </w:style>
  <w:style w:type="character" w:styleId="af9">
    <w:name w:val="Book Title"/>
    <w:basedOn w:val="a0"/>
    <w:uiPriority w:val="33"/>
    <w:qFormat/>
    <w:rsid w:val="000E7BE5"/>
    <w:rPr>
      <w:b/>
      <w:bCs/>
      <w:smallCaps/>
      <w:spacing w:val="5"/>
    </w:rPr>
  </w:style>
  <w:style w:type="paragraph" w:customStyle="1" w:styleId="1f2">
    <w:name w:val="Заголовок оглавления1"/>
    <w:basedOn w:val="11"/>
    <w:next w:val="a"/>
    <w:uiPriority w:val="39"/>
    <w:semiHidden/>
    <w:unhideWhenUsed/>
    <w:qFormat/>
    <w:rsid w:val="000E7BE5"/>
  </w:style>
  <w:style w:type="table" w:customStyle="1" w:styleId="1f3">
    <w:name w:val="Сетка таблицы1"/>
    <w:basedOn w:val="a1"/>
    <w:next w:val="afa"/>
    <w:uiPriority w:val="59"/>
    <w:rsid w:val="000E7BE5"/>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ветлая заливка1"/>
    <w:basedOn w:val="a1"/>
    <w:next w:val="afb"/>
    <w:uiPriority w:val="60"/>
    <w:rsid w:val="000E7BE5"/>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0E7BE5"/>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0E7BE5"/>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0E7BE5"/>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0E7BE5"/>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0E7BE5"/>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0E7BE5"/>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5">
    <w:name w:val="Светлый список1"/>
    <w:basedOn w:val="a1"/>
    <w:next w:val="afc"/>
    <w:uiPriority w:val="61"/>
    <w:rsid w:val="000E7BE5"/>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0E7BE5"/>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0E7BE5"/>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0E7BE5"/>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0E7BE5"/>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0E7BE5"/>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0E7BE5"/>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6">
    <w:name w:val="Светлая сетка1"/>
    <w:basedOn w:val="a1"/>
    <w:next w:val="afd"/>
    <w:uiPriority w:val="62"/>
    <w:rsid w:val="000E7BE5"/>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0E7BE5"/>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0E7BE5"/>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0E7BE5"/>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0E7BE5"/>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0E7BE5"/>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0E7BE5"/>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1"/>
    <w:next w:val="1f7"/>
    <w:uiPriority w:val="63"/>
    <w:rsid w:val="000E7BE5"/>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0E7BE5"/>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0E7BE5"/>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0E7BE5"/>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0E7BE5"/>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0E7BE5"/>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0E7BE5"/>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a"/>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1"/>
    <w:next w:val="1f8"/>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b"/>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1"/>
    <w:next w:val="1f9"/>
    <w:uiPriority w:val="67"/>
    <w:rsid w:val="000E7BE5"/>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0E7BE5"/>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0E7BE5"/>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0E7BE5"/>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0E7BE5"/>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0E7BE5"/>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0E7BE5"/>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8">
    <w:name w:val="Средняя сетка 21"/>
    <w:basedOn w:val="a1"/>
    <w:next w:val="2c"/>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5">
    <w:name w:val="Средняя сетка 31"/>
    <w:basedOn w:val="a1"/>
    <w:next w:val="38"/>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a">
    <w:name w:val="Темный список1"/>
    <w:basedOn w:val="a1"/>
    <w:next w:val="afe"/>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b">
    <w:name w:val="Цветная заливка1"/>
    <w:basedOn w:val="a1"/>
    <w:next w:val="aff"/>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c">
    <w:name w:val="Цветной список1"/>
    <w:basedOn w:val="a1"/>
    <w:next w:val="aff0"/>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d">
    <w:name w:val="Цветная сетка1"/>
    <w:basedOn w:val="a1"/>
    <w:next w:val="aff1"/>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aff2">
    <w:name w:val="footnote text"/>
    <w:basedOn w:val="a"/>
    <w:link w:val="aff3"/>
    <w:uiPriority w:val="99"/>
    <w:rsid w:val="000E7BE5"/>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0"/>
    <w:link w:val="aff2"/>
    <w:uiPriority w:val="99"/>
    <w:rsid w:val="000E7BE5"/>
    <w:rPr>
      <w:rFonts w:ascii="Times New Roman" w:eastAsia="Times New Roman" w:hAnsi="Times New Roman" w:cs="Times New Roman"/>
      <w:sz w:val="20"/>
      <w:szCs w:val="20"/>
      <w:lang w:eastAsia="ru-RU"/>
    </w:rPr>
  </w:style>
  <w:style w:type="character" w:customStyle="1" w:styleId="114">
    <w:name w:val="Заголовок 1 Знак1"/>
    <w:basedOn w:val="a0"/>
    <w:uiPriority w:val="9"/>
    <w:rsid w:val="000E7BE5"/>
    <w:rPr>
      <w:rFonts w:asciiTheme="majorHAnsi" w:eastAsiaTheme="majorEastAsia" w:hAnsiTheme="majorHAnsi" w:cstheme="majorBidi"/>
      <w:b/>
      <w:bCs/>
      <w:color w:val="365F91" w:themeColor="accent1" w:themeShade="BF"/>
      <w:sz w:val="28"/>
      <w:szCs w:val="28"/>
    </w:rPr>
  </w:style>
  <w:style w:type="character" w:customStyle="1" w:styleId="219">
    <w:name w:val="Заголовок 2 Знак1"/>
    <w:basedOn w:val="a0"/>
    <w:uiPriority w:val="9"/>
    <w:semiHidden/>
    <w:rsid w:val="000E7BE5"/>
    <w:rPr>
      <w:rFonts w:asciiTheme="majorHAnsi" w:eastAsiaTheme="majorEastAsia" w:hAnsiTheme="majorHAnsi" w:cstheme="majorBidi"/>
      <w:b/>
      <w:bCs/>
      <w:color w:val="4F81BD" w:themeColor="accent1"/>
      <w:sz w:val="26"/>
      <w:szCs w:val="26"/>
    </w:rPr>
  </w:style>
  <w:style w:type="character" w:customStyle="1" w:styleId="316">
    <w:name w:val="Заголовок 3 Знак1"/>
    <w:basedOn w:val="a0"/>
    <w:uiPriority w:val="9"/>
    <w:semiHidden/>
    <w:rsid w:val="000E7BE5"/>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0E7BE5"/>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0E7BE5"/>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0E7BE5"/>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0E7BE5"/>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0E7BE5"/>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0E7BE5"/>
    <w:rPr>
      <w:rFonts w:asciiTheme="majorHAnsi" w:eastAsiaTheme="majorEastAsia" w:hAnsiTheme="majorHAnsi" w:cstheme="majorBidi"/>
      <w:i/>
      <w:iCs/>
      <w:color w:val="404040" w:themeColor="text1" w:themeTint="BF"/>
      <w:sz w:val="20"/>
      <w:szCs w:val="20"/>
    </w:rPr>
  </w:style>
  <w:style w:type="paragraph" w:styleId="a4">
    <w:name w:val="header"/>
    <w:basedOn w:val="a"/>
    <w:link w:val="1fe"/>
    <w:uiPriority w:val="99"/>
    <w:semiHidden/>
    <w:unhideWhenUsed/>
    <w:rsid w:val="000E7BE5"/>
    <w:pPr>
      <w:tabs>
        <w:tab w:val="center" w:pos="4677"/>
        <w:tab w:val="right" w:pos="9355"/>
      </w:tabs>
      <w:spacing w:after="0" w:line="240" w:lineRule="auto"/>
    </w:pPr>
  </w:style>
  <w:style w:type="character" w:customStyle="1" w:styleId="1fe">
    <w:name w:val="Верхний колонтитул Знак1"/>
    <w:basedOn w:val="a0"/>
    <w:link w:val="a4"/>
    <w:uiPriority w:val="99"/>
    <w:semiHidden/>
    <w:rsid w:val="000E7BE5"/>
  </w:style>
  <w:style w:type="paragraph" w:styleId="a6">
    <w:name w:val="footer"/>
    <w:basedOn w:val="a"/>
    <w:link w:val="1ff"/>
    <w:uiPriority w:val="99"/>
    <w:semiHidden/>
    <w:unhideWhenUsed/>
    <w:rsid w:val="000E7BE5"/>
    <w:pPr>
      <w:tabs>
        <w:tab w:val="center" w:pos="4677"/>
        <w:tab w:val="right" w:pos="9355"/>
      </w:tabs>
      <w:spacing w:after="0" w:line="240" w:lineRule="auto"/>
    </w:pPr>
  </w:style>
  <w:style w:type="character" w:customStyle="1" w:styleId="1ff">
    <w:name w:val="Нижний колонтитул Знак1"/>
    <w:basedOn w:val="a0"/>
    <w:link w:val="a6"/>
    <w:uiPriority w:val="99"/>
    <w:semiHidden/>
    <w:rsid w:val="000E7BE5"/>
  </w:style>
  <w:style w:type="paragraph" w:styleId="a8">
    <w:name w:val="No Spacing"/>
    <w:uiPriority w:val="1"/>
    <w:qFormat/>
    <w:rsid w:val="000E7BE5"/>
    <w:pPr>
      <w:spacing w:after="0" w:line="240" w:lineRule="auto"/>
    </w:pPr>
  </w:style>
  <w:style w:type="paragraph" w:styleId="aa">
    <w:name w:val="Title"/>
    <w:basedOn w:val="a"/>
    <w:next w:val="a"/>
    <w:link w:val="a9"/>
    <w:uiPriority w:val="10"/>
    <w:qFormat/>
    <w:rsid w:val="000E7BE5"/>
    <w:pPr>
      <w:pBdr>
        <w:bottom w:val="single" w:sz="8" w:space="4" w:color="4F81BD" w:themeColor="accent1"/>
      </w:pBdr>
      <w:spacing w:after="300" w:line="240" w:lineRule="auto"/>
      <w:contextualSpacing/>
    </w:pPr>
    <w:rPr>
      <w:rFonts w:ascii="Calibri" w:eastAsia="MS Gothic" w:hAnsi="Calibri" w:cs="Times New Roman"/>
      <w:color w:val="17365D"/>
      <w:spacing w:val="5"/>
      <w:kern w:val="28"/>
      <w:sz w:val="52"/>
      <w:szCs w:val="52"/>
    </w:rPr>
  </w:style>
  <w:style w:type="character" w:customStyle="1" w:styleId="1ff0">
    <w:name w:val="Название Знак1"/>
    <w:basedOn w:val="a0"/>
    <w:uiPriority w:val="10"/>
    <w:rsid w:val="000E7BE5"/>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
    <w:next w:val="a"/>
    <w:link w:val="ab"/>
    <w:uiPriority w:val="11"/>
    <w:qFormat/>
    <w:rsid w:val="000E7BE5"/>
    <w:pPr>
      <w:numPr>
        <w:ilvl w:val="1"/>
      </w:numPr>
    </w:pPr>
    <w:rPr>
      <w:rFonts w:ascii="Calibri" w:eastAsia="MS Gothic" w:hAnsi="Calibri" w:cs="Times New Roman"/>
      <w:i/>
      <w:iCs/>
      <w:color w:val="4F81BD"/>
      <w:spacing w:val="15"/>
      <w:sz w:val="24"/>
      <w:szCs w:val="24"/>
    </w:rPr>
  </w:style>
  <w:style w:type="character" w:customStyle="1" w:styleId="1ff1">
    <w:name w:val="Подзаголовок Знак1"/>
    <w:basedOn w:val="a0"/>
    <w:uiPriority w:val="11"/>
    <w:rsid w:val="000E7BE5"/>
    <w:rPr>
      <w:rFonts w:asciiTheme="majorHAnsi" w:eastAsiaTheme="majorEastAsia" w:hAnsiTheme="majorHAnsi" w:cstheme="majorBidi"/>
      <w:i/>
      <w:iCs/>
      <w:color w:val="4F81BD" w:themeColor="accent1"/>
      <w:spacing w:val="15"/>
      <w:sz w:val="24"/>
      <w:szCs w:val="24"/>
    </w:rPr>
  </w:style>
  <w:style w:type="paragraph" w:styleId="ad">
    <w:name w:val="Body Text"/>
    <w:basedOn w:val="a"/>
    <w:link w:val="1ff2"/>
    <w:uiPriority w:val="99"/>
    <w:semiHidden/>
    <w:unhideWhenUsed/>
    <w:rsid w:val="000E7BE5"/>
    <w:pPr>
      <w:spacing w:after="120"/>
    </w:pPr>
  </w:style>
  <w:style w:type="character" w:customStyle="1" w:styleId="1ff2">
    <w:name w:val="Основной текст Знак1"/>
    <w:basedOn w:val="a0"/>
    <w:link w:val="ad"/>
    <w:uiPriority w:val="99"/>
    <w:semiHidden/>
    <w:rsid w:val="000E7BE5"/>
  </w:style>
  <w:style w:type="paragraph" w:styleId="22">
    <w:name w:val="Body Text 2"/>
    <w:basedOn w:val="a"/>
    <w:link w:val="21a"/>
    <w:uiPriority w:val="99"/>
    <w:semiHidden/>
    <w:unhideWhenUsed/>
    <w:rsid w:val="000E7BE5"/>
    <w:pPr>
      <w:spacing w:after="120" w:line="480" w:lineRule="auto"/>
    </w:pPr>
  </w:style>
  <w:style w:type="character" w:customStyle="1" w:styleId="21a">
    <w:name w:val="Основной текст 2 Знак1"/>
    <w:basedOn w:val="a0"/>
    <w:link w:val="22"/>
    <w:uiPriority w:val="99"/>
    <w:semiHidden/>
    <w:rsid w:val="000E7BE5"/>
  </w:style>
  <w:style w:type="paragraph" w:styleId="32">
    <w:name w:val="Body Text 3"/>
    <w:basedOn w:val="a"/>
    <w:link w:val="317"/>
    <w:uiPriority w:val="99"/>
    <w:semiHidden/>
    <w:unhideWhenUsed/>
    <w:rsid w:val="000E7BE5"/>
    <w:pPr>
      <w:spacing w:after="120"/>
    </w:pPr>
    <w:rPr>
      <w:sz w:val="16"/>
      <w:szCs w:val="16"/>
    </w:rPr>
  </w:style>
  <w:style w:type="character" w:customStyle="1" w:styleId="317">
    <w:name w:val="Основной текст 3 Знак1"/>
    <w:basedOn w:val="a0"/>
    <w:link w:val="32"/>
    <w:uiPriority w:val="99"/>
    <w:semiHidden/>
    <w:rsid w:val="000E7BE5"/>
    <w:rPr>
      <w:sz w:val="16"/>
      <w:szCs w:val="16"/>
    </w:rPr>
  </w:style>
  <w:style w:type="paragraph" w:styleId="af">
    <w:name w:val="List"/>
    <w:basedOn w:val="a"/>
    <w:uiPriority w:val="99"/>
    <w:semiHidden/>
    <w:unhideWhenUsed/>
    <w:rsid w:val="000E7BE5"/>
    <w:pPr>
      <w:ind w:left="283" w:hanging="283"/>
      <w:contextualSpacing/>
    </w:pPr>
  </w:style>
  <w:style w:type="paragraph" w:styleId="24">
    <w:name w:val="List 2"/>
    <w:basedOn w:val="a"/>
    <w:uiPriority w:val="99"/>
    <w:semiHidden/>
    <w:unhideWhenUsed/>
    <w:rsid w:val="000E7BE5"/>
    <w:pPr>
      <w:ind w:left="566" w:hanging="283"/>
      <w:contextualSpacing/>
    </w:pPr>
  </w:style>
  <w:style w:type="paragraph" w:styleId="34">
    <w:name w:val="List 3"/>
    <w:basedOn w:val="a"/>
    <w:uiPriority w:val="99"/>
    <w:semiHidden/>
    <w:unhideWhenUsed/>
    <w:rsid w:val="000E7BE5"/>
    <w:pPr>
      <w:ind w:left="849" w:hanging="283"/>
      <w:contextualSpacing/>
    </w:pPr>
  </w:style>
  <w:style w:type="paragraph" w:styleId="af0">
    <w:name w:val="List Bullet"/>
    <w:basedOn w:val="a"/>
    <w:uiPriority w:val="99"/>
    <w:semiHidden/>
    <w:unhideWhenUsed/>
    <w:rsid w:val="000E7BE5"/>
    <w:pPr>
      <w:tabs>
        <w:tab w:val="num" w:pos="360"/>
      </w:tabs>
      <w:ind w:left="360" w:hanging="360"/>
      <w:contextualSpacing/>
    </w:pPr>
  </w:style>
  <w:style w:type="paragraph" w:styleId="25">
    <w:name w:val="List Bullet 2"/>
    <w:basedOn w:val="a"/>
    <w:uiPriority w:val="99"/>
    <w:semiHidden/>
    <w:unhideWhenUsed/>
    <w:rsid w:val="000E7BE5"/>
    <w:pPr>
      <w:tabs>
        <w:tab w:val="num" w:pos="720"/>
      </w:tabs>
      <w:ind w:left="720" w:hanging="360"/>
      <w:contextualSpacing/>
    </w:pPr>
  </w:style>
  <w:style w:type="paragraph" w:styleId="35">
    <w:name w:val="List Bullet 3"/>
    <w:basedOn w:val="a"/>
    <w:uiPriority w:val="99"/>
    <w:semiHidden/>
    <w:unhideWhenUsed/>
    <w:rsid w:val="000E7BE5"/>
    <w:pPr>
      <w:tabs>
        <w:tab w:val="num" w:pos="1080"/>
      </w:tabs>
      <w:ind w:left="1080" w:hanging="360"/>
      <w:contextualSpacing/>
    </w:pPr>
  </w:style>
  <w:style w:type="paragraph" w:styleId="af1">
    <w:name w:val="List Number"/>
    <w:basedOn w:val="a"/>
    <w:uiPriority w:val="99"/>
    <w:semiHidden/>
    <w:unhideWhenUsed/>
    <w:rsid w:val="000E7BE5"/>
    <w:pPr>
      <w:tabs>
        <w:tab w:val="num" w:pos="1440"/>
      </w:tabs>
      <w:ind w:left="1440" w:hanging="360"/>
      <w:contextualSpacing/>
    </w:pPr>
  </w:style>
  <w:style w:type="paragraph" w:styleId="26">
    <w:name w:val="List Number 2"/>
    <w:basedOn w:val="a"/>
    <w:uiPriority w:val="99"/>
    <w:semiHidden/>
    <w:unhideWhenUsed/>
    <w:rsid w:val="000E7BE5"/>
    <w:pPr>
      <w:tabs>
        <w:tab w:val="num" w:pos="360"/>
      </w:tabs>
      <w:ind w:left="360" w:hanging="360"/>
      <w:contextualSpacing/>
    </w:pPr>
  </w:style>
  <w:style w:type="paragraph" w:styleId="36">
    <w:name w:val="List Number 3"/>
    <w:basedOn w:val="a"/>
    <w:uiPriority w:val="99"/>
    <w:semiHidden/>
    <w:unhideWhenUsed/>
    <w:rsid w:val="000E7BE5"/>
    <w:pPr>
      <w:tabs>
        <w:tab w:val="num" w:pos="720"/>
      </w:tabs>
      <w:ind w:left="720" w:hanging="360"/>
      <w:contextualSpacing/>
    </w:pPr>
  </w:style>
  <w:style w:type="paragraph" w:styleId="af2">
    <w:name w:val="List Continue"/>
    <w:basedOn w:val="a"/>
    <w:uiPriority w:val="99"/>
    <w:semiHidden/>
    <w:unhideWhenUsed/>
    <w:rsid w:val="000E7BE5"/>
    <w:pPr>
      <w:spacing w:after="120"/>
      <w:ind w:left="283"/>
      <w:contextualSpacing/>
    </w:pPr>
  </w:style>
  <w:style w:type="paragraph" w:styleId="27">
    <w:name w:val="List Continue 2"/>
    <w:basedOn w:val="a"/>
    <w:uiPriority w:val="99"/>
    <w:semiHidden/>
    <w:unhideWhenUsed/>
    <w:rsid w:val="000E7BE5"/>
    <w:pPr>
      <w:spacing w:after="120"/>
      <w:ind w:left="566"/>
      <w:contextualSpacing/>
    </w:pPr>
  </w:style>
  <w:style w:type="paragraph" w:styleId="37">
    <w:name w:val="List Continue 3"/>
    <w:basedOn w:val="a"/>
    <w:uiPriority w:val="99"/>
    <w:semiHidden/>
    <w:unhideWhenUsed/>
    <w:rsid w:val="000E7BE5"/>
    <w:pPr>
      <w:spacing w:after="120"/>
      <w:ind w:left="849"/>
      <w:contextualSpacing/>
    </w:pPr>
  </w:style>
  <w:style w:type="paragraph" w:styleId="af3">
    <w:name w:val="macro"/>
    <w:link w:val="1ff3"/>
    <w:uiPriority w:val="99"/>
    <w:semiHidden/>
    <w:unhideWhenUsed/>
    <w:rsid w:val="000E7BE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3">
    <w:name w:val="Текст макроса Знак1"/>
    <w:basedOn w:val="a0"/>
    <w:link w:val="af3"/>
    <w:uiPriority w:val="99"/>
    <w:semiHidden/>
    <w:rsid w:val="000E7BE5"/>
    <w:rPr>
      <w:rFonts w:ascii="Consolas" w:hAnsi="Consolas"/>
      <w:sz w:val="20"/>
      <w:szCs w:val="20"/>
    </w:rPr>
  </w:style>
  <w:style w:type="paragraph" w:styleId="29">
    <w:name w:val="Quote"/>
    <w:basedOn w:val="a"/>
    <w:next w:val="a"/>
    <w:link w:val="28"/>
    <w:uiPriority w:val="29"/>
    <w:qFormat/>
    <w:rsid w:val="000E7BE5"/>
    <w:rPr>
      <w:i/>
      <w:iCs/>
      <w:color w:val="000000"/>
    </w:rPr>
  </w:style>
  <w:style w:type="character" w:customStyle="1" w:styleId="21b">
    <w:name w:val="Цитата 2 Знак1"/>
    <w:basedOn w:val="a0"/>
    <w:uiPriority w:val="29"/>
    <w:rsid w:val="000E7BE5"/>
    <w:rPr>
      <w:i/>
      <w:iCs/>
      <w:color w:val="000000" w:themeColor="text1"/>
    </w:rPr>
  </w:style>
  <w:style w:type="paragraph" w:styleId="af8">
    <w:name w:val="Intense Quote"/>
    <w:basedOn w:val="a"/>
    <w:next w:val="a"/>
    <w:link w:val="af7"/>
    <w:uiPriority w:val="30"/>
    <w:qFormat/>
    <w:rsid w:val="000E7BE5"/>
    <w:pPr>
      <w:pBdr>
        <w:bottom w:val="single" w:sz="4" w:space="4" w:color="4F81BD" w:themeColor="accent1"/>
      </w:pBdr>
      <w:spacing w:before="200" w:after="280"/>
      <w:ind w:left="936" w:right="936"/>
    </w:pPr>
    <w:rPr>
      <w:b/>
      <w:bCs/>
      <w:i/>
      <w:iCs/>
      <w:color w:val="4F81BD"/>
    </w:rPr>
  </w:style>
  <w:style w:type="character" w:customStyle="1" w:styleId="1ff4">
    <w:name w:val="Выделенная цитата Знак1"/>
    <w:basedOn w:val="a0"/>
    <w:uiPriority w:val="30"/>
    <w:rsid w:val="000E7BE5"/>
    <w:rPr>
      <w:b/>
      <w:bCs/>
      <w:i/>
      <w:iCs/>
      <w:color w:val="4F81BD" w:themeColor="accent1"/>
    </w:rPr>
  </w:style>
  <w:style w:type="character" w:styleId="aff4">
    <w:name w:val="Subtle Emphasis"/>
    <w:basedOn w:val="a0"/>
    <w:uiPriority w:val="19"/>
    <w:qFormat/>
    <w:rsid w:val="000E7BE5"/>
    <w:rPr>
      <w:i/>
      <w:iCs/>
      <w:color w:val="808080" w:themeColor="text1" w:themeTint="7F"/>
    </w:rPr>
  </w:style>
  <w:style w:type="character" w:styleId="aff5">
    <w:name w:val="Intense Emphasis"/>
    <w:basedOn w:val="a0"/>
    <w:uiPriority w:val="21"/>
    <w:qFormat/>
    <w:rsid w:val="000E7BE5"/>
    <w:rPr>
      <w:b/>
      <w:bCs/>
      <w:i/>
      <w:iCs/>
      <w:color w:val="4F81BD" w:themeColor="accent1"/>
    </w:rPr>
  </w:style>
  <w:style w:type="character" w:styleId="aff6">
    <w:name w:val="Subtle Reference"/>
    <w:basedOn w:val="a0"/>
    <w:uiPriority w:val="31"/>
    <w:qFormat/>
    <w:rsid w:val="000E7BE5"/>
    <w:rPr>
      <w:smallCaps/>
      <w:color w:val="C0504D" w:themeColor="accent2"/>
      <w:u w:val="single"/>
    </w:rPr>
  </w:style>
  <w:style w:type="character" w:styleId="aff7">
    <w:name w:val="Intense Reference"/>
    <w:basedOn w:val="a0"/>
    <w:uiPriority w:val="32"/>
    <w:qFormat/>
    <w:rsid w:val="000E7BE5"/>
    <w:rPr>
      <w:b/>
      <w:bCs/>
      <w:smallCaps/>
      <w:color w:val="C0504D" w:themeColor="accent2"/>
      <w:spacing w:val="5"/>
      <w:u w:val="single"/>
    </w:rPr>
  </w:style>
  <w:style w:type="table" w:styleId="afa">
    <w:name w:val="Table Grid"/>
    <w:basedOn w:val="a1"/>
    <w:uiPriority w:val="59"/>
    <w:rsid w:val="000E7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Light Shading"/>
    <w:basedOn w:val="a1"/>
    <w:uiPriority w:val="60"/>
    <w:rsid w:val="000E7BE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7BE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7BE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7BE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7BE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7BE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7BE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c">
    <w:name w:val="Light List"/>
    <w:basedOn w:val="a1"/>
    <w:uiPriority w:val="61"/>
    <w:rsid w:val="000E7BE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7BE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7BE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7B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7BE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7BE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7BE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d">
    <w:name w:val="Light Grid"/>
    <w:basedOn w:val="a1"/>
    <w:uiPriority w:val="62"/>
    <w:rsid w:val="000E7BE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rsid w:val="000E7BE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rsid w:val="000E7BE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rsid w:val="000E7B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rsid w:val="000E7BE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rsid w:val="000E7BE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rsid w:val="000E7BE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7">
    <w:name w:val="Medium Shading 1"/>
    <w:basedOn w:val="a1"/>
    <w:uiPriority w:val="63"/>
    <w:rsid w:val="000E7BE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7BE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7BE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7B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7BE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7BE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7BE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8">
    <w:name w:val="Medium List 1"/>
    <w:basedOn w:val="a1"/>
    <w:uiPriority w:val="65"/>
    <w:rsid w:val="000E7BE5"/>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7BE5"/>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7BE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7BE5"/>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7BE5"/>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7BE5"/>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7BE5"/>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9">
    <w:name w:val="Medium Grid 1"/>
    <w:basedOn w:val="a1"/>
    <w:uiPriority w:val="67"/>
    <w:rsid w:val="000E7BE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rsid w:val="000E7BE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rsid w:val="000E7BE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rsid w:val="000E7B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rsid w:val="000E7BE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rsid w:val="000E7BE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rsid w:val="000E7BE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e">
    <w:name w:val="Dark List"/>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
    <w:name w:val="Colorful Shading"/>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0">
    <w:name w:val="Colorful List"/>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1">
    <w:name w:val="Colorful Grid"/>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1">
    <w:name w:val="heading 1"/>
    <w:basedOn w:val="a"/>
    <w:next w:val="a"/>
    <w:link w:val="12"/>
    <w:uiPriority w:val="9"/>
    <w:qFormat/>
    <w:rsid w:val="000E7BE5"/>
    <w:pPr>
      <w:keepNext/>
      <w:keepLines/>
      <w:spacing w:before="480" w:after="0"/>
      <w:outlineLvl w:val="0"/>
    </w:pPr>
    <w:rPr>
      <w:rFonts w:ascii="Calibri" w:eastAsia="MS Gothic" w:hAnsi="Calibri" w:cs="Times New Roman"/>
      <w:b/>
      <w:bCs/>
      <w:color w:val="365F91"/>
      <w:sz w:val="28"/>
      <w:szCs w:val="28"/>
    </w:rPr>
  </w:style>
  <w:style w:type="paragraph" w:styleId="2">
    <w:name w:val="heading 2"/>
    <w:basedOn w:val="a"/>
    <w:next w:val="a"/>
    <w:link w:val="20"/>
    <w:uiPriority w:val="9"/>
    <w:semiHidden/>
    <w:unhideWhenUsed/>
    <w:qFormat/>
    <w:rsid w:val="000E7BE5"/>
    <w:pPr>
      <w:keepNext/>
      <w:keepLines/>
      <w:spacing w:before="200" w:after="0"/>
      <w:outlineLvl w:val="1"/>
    </w:pPr>
    <w:rPr>
      <w:rFonts w:ascii="Calibri" w:eastAsia="MS Gothic" w:hAnsi="Calibri" w:cs="Times New Roman"/>
      <w:b/>
      <w:bCs/>
      <w:color w:val="4F81BD"/>
      <w:sz w:val="26"/>
      <w:szCs w:val="26"/>
    </w:rPr>
  </w:style>
  <w:style w:type="paragraph" w:styleId="3">
    <w:name w:val="heading 3"/>
    <w:basedOn w:val="a"/>
    <w:next w:val="a"/>
    <w:link w:val="30"/>
    <w:uiPriority w:val="9"/>
    <w:semiHidden/>
    <w:unhideWhenUsed/>
    <w:qFormat/>
    <w:rsid w:val="000E7BE5"/>
    <w:pPr>
      <w:keepNext/>
      <w:keepLines/>
      <w:spacing w:before="200" w:after="0"/>
      <w:outlineLvl w:val="2"/>
    </w:pPr>
    <w:rPr>
      <w:rFonts w:ascii="Calibri" w:eastAsia="MS Gothic" w:hAnsi="Calibri" w:cs="Times New Roman"/>
      <w:b/>
      <w:bCs/>
      <w:color w:val="4F81BD"/>
    </w:rPr>
  </w:style>
  <w:style w:type="paragraph" w:styleId="4">
    <w:name w:val="heading 4"/>
    <w:basedOn w:val="a"/>
    <w:next w:val="a"/>
    <w:link w:val="40"/>
    <w:uiPriority w:val="9"/>
    <w:semiHidden/>
    <w:unhideWhenUsed/>
    <w:qFormat/>
    <w:rsid w:val="000E7BE5"/>
    <w:pPr>
      <w:keepNext/>
      <w:keepLines/>
      <w:spacing w:before="200" w:after="0"/>
      <w:outlineLvl w:val="3"/>
    </w:pPr>
    <w:rPr>
      <w:rFonts w:ascii="Calibri" w:eastAsia="MS Gothic" w:hAnsi="Calibri" w:cs="Times New Roman"/>
      <w:b/>
      <w:bCs/>
      <w:i/>
      <w:iCs/>
      <w:color w:val="4F81BD"/>
    </w:rPr>
  </w:style>
  <w:style w:type="paragraph" w:styleId="5">
    <w:name w:val="heading 5"/>
    <w:basedOn w:val="a"/>
    <w:next w:val="a"/>
    <w:link w:val="50"/>
    <w:uiPriority w:val="9"/>
    <w:semiHidden/>
    <w:unhideWhenUsed/>
    <w:qFormat/>
    <w:rsid w:val="000E7BE5"/>
    <w:pPr>
      <w:keepNext/>
      <w:keepLines/>
      <w:spacing w:before="200" w:after="0"/>
      <w:outlineLvl w:val="4"/>
    </w:pPr>
    <w:rPr>
      <w:rFonts w:ascii="Calibri" w:eastAsia="MS Gothic" w:hAnsi="Calibri" w:cs="Times New Roman"/>
      <w:color w:val="243F60"/>
    </w:rPr>
  </w:style>
  <w:style w:type="paragraph" w:styleId="6">
    <w:name w:val="heading 6"/>
    <w:basedOn w:val="a"/>
    <w:next w:val="a"/>
    <w:link w:val="60"/>
    <w:uiPriority w:val="9"/>
    <w:semiHidden/>
    <w:unhideWhenUsed/>
    <w:qFormat/>
    <w:rsid w:val="000E7BE5"/>
    <w:pPr>
      <w:keepNext/>
      <w:keepLines/>
      <w:spacing w:before="200" w:after="0"/>
      <w:outlineLvl w:val="5"/>
    </w:pPr>
    <w:rPr>
      <w:rFonts w:ascii="Calibri" w:eastAsia="MS Gothic" w:hAnsi="Calibri" w:cs="Times New Roman"/>
      <w:i/>
      <w:iCs/>
      <w:color w:val="243F60"/>
    </w:rPr>
  </w:style>
  <w:style w:type="paragraph" w:styleId="7">
    <w:name w:val="heading 7"/>
    <w:basedOn w:val="a"/>
    <w:next w:val="a"/>
    <w:link w:val="70"/>
    <w:uiPriority w:val="9"/>
    <w:semiHidden/>
    <w:unhideWhenUsed/>
    <w:qFormat/>
    <w:rsid w:val="000E7BE5"/>
    <w:pPr>
      <w:keepNext/>
      <w:keepLines/>
      <w:spacing w:before="200" w:after="0"/>
      <w:outlineLvl w:val="6"/>
    </w:pPr>
    <w:rPr>
      <w:rFonts w:ascii="Calibri" w:eastAsia="MS Gothic" w:hAnsi="Calibri" w:cs="Times New Roman"/>
      <w:i/>
      <w:iCs/>
      <w:color w:val="404040"/>
    </w:rPr>
  </w:style>
  <w:style w:type="paragraph" w:styleId="8">
    <w:name w:val="heading 8"/>
    <w:basedOn w:val="a"/>
    <w:next w:val="a"/>
    <w:link w:val="80"/>
    <w:uiPriority w:val="9"/>
    <w:semiHidden/>
    <w:unhideWhenUsed/>
    <w:qFormat/>
    <w:rsid w:val="000E7BE5"/>
    <w:pPr>
      <w:keepNext/>
      <w:keepLines/>
      <w:spacing w:before="200" w:after="0"/>
      <w:outlineLvl w:val="7"/>
    </w:pPr>
    <w:rPr>
      <w:rFonts w:ascii="Calibri" w:eastAsia="MS Gothic" w:hAnsi="Calibri" w:cs="Times New Roman"/>
      <w:color w:val="4F81BD"/>
      <w:sz w:val="20"/>
      <w:szCs w:val="20"/>
    </w:rPr>
  </w:style>
  <w:style w:type="paragraph" w:styleId="9">
    <w:name w:val="heading 9"/>
    <w:basedOn w:val="a"/>
    <w:next w:val="a"/>
    <w:link w:val="90"/>
    <w:uiPriority w:val="9"/>
    <w:semiHidden/>
    <w:unhideWhenUsed/>
    <w:qFormat/>
    <w:rsid w:val="000E7BE5"/>
    <w:pPr>
      <w:keepNext/>
      <w:keepLines/>
      <w:spacing w:before="200" w:after="0"/>
      <w:outlineLvl w:val="8"/>
    </w:pPr>
    <w:rPr>
      <w:rFonts w:ascii="Calibri" w:eastAsia="MS Gothic" w:hAnsi="Calibri"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037D"/>
    <w:pPr>
      <w:ind w:left="720"/>
      <w:contextualSpacing/>
    </w:pPr>
  </w:style>
  <w:style w:type="paragraph" w:customStyle="1" w:styleId="110">
    <w:name w:val="Заголовок 11"/>
    <w:basedOn w:val="a"/>
    <w:next w:val="a"/>
    <w:uiPriority w:val="9"/>
    <w:qFormat/>
    <w:rsid w:val="000E7BE5"/>
    <w:pPr>
      <w:keepNext/>
      <w:keepLines/>
      <w:spacing w:before="480" w:after="0"/>
      <w:outlineLvl w:val="0"/>
    </w:pPr>
    <w:rPr>
      <w:rFonts w:ascii="Calibri" w:eastAsia="MS Gothic" w:hAnsi="Calibri" w:cs="Times New Roman"/>
      <w:b/>
      <w:bCs/>
      <w:color w:val="365F91"/>
      <w:sz w:val="28"/>
      <w:szCs w:val="28"/>
      <w:lang w:val="en-US"/>
    </w:rPr>
  </w:style>
  <w:style w:type="paragraph" w:customStyle="1" w:styleId="211">
    <w:name w:val="Заголовок 21"/>
    <w:basedOn w:val="a"/>
    <w:next w:val="a"/>
    <w:uiPriority w:val="9"/>
    <w:unhideWhenUsed/>
    <w:qFormat/>
    <w:rsid w:val="000E7BE5"/>
    <w:pPr>
      <w:keepNext/>
      <w:keepLines/>
      <w:spacing w:before="200" w:after="0"/>
      <w:outlineLvl w:val="1"/>
    </w:pPr>
    <w:rPr>
      <w:rFonts w:ascii="Calibri" w:eastAsia="MS Gothic" w:hAnsi="Calibri" w:cs="Times New Roman"/>
      <w:b/>
      <w:bCs/>
      <w:color w:val="4F81BD"/>
      <w:sz w:val="26"/>
      <w:szCs w:val="26"/>
      <w:lang w:val="en-US"/>
    </w:rPr>
  </w:style>
  <w:style w:type="paragraph" w:customStyle="1" w:styleId="311">
    <w:name w:val="Заголовок 31"/>
    <w:basedOn w:val="a"/>
    <w:next w:val="a"/>
    <w:uiPriority w:val="9"/>
    <w:unhideWhenUsed/>
    <w:qFormat/>
    <w:rsid w:val="000E7BE5"/>
    <w:pPr>
      <w:keepNext/>
      <w:keepLines/>
      <w:spacing w:before="200" w:after="0"/>
      <w:outlineLvl w:val="2"/>
    </w:pPr>
    <w:rPr>
      <w:rFonts w:ascii="Calibri" w:eastAsia="MS Gothic" w:hAnsi="Calibri" w:cs="Times New Roman"/>
      <w:b/>
      <w:bCs/>
      <w:color w:val="4F81BD"/>
      <w:lang w:val="en-US"/>
    </w:rPr>
  </w:style>
  <w:style w:type="paragraph" w:customStyle="1" w:styleId="41">
    <w:name w:val="Заголовок 41"/>
    <w:basedOn w:val="a"/>
    <w:next w:val="a"/>
    <w:uiPriority w:val="9"/>
    <w:semiHidden/>
    <w:unhideWhenUsed/>
    <w:qFormat/>
    <w:rsid w:val="000E7BE5"/>
    <w:pPr>
      <w:keepNext/>
      <w:keepLines/>
      <w:spacing w:before="200" w:after="0"/>
      <w:outlineLvl w:val="3"/>
    </w:pPr>
    <w:rPr>
      <w:rFonts w:ascii="Calibri" w:eastAsia="MS Gothic" w:hAnsi="Calibri" w:cs="Times New Roman"/>
      <w:b/>
      <w:bCs/>
      <w:i/>
      <w:iCs/>
      <w:color w:val="4F81BD"/>
      <w:lang w:val="en-US"/>
    </w:rPr>
  </w:style>
  <w:style w:type="paragraph" w:customStyle="1" w:styleId="51">
    <w:name w:val="Заголовок 51"/>
    <w:basedOn w:val="a"/>
    <w:next w:val="a"/>
    <w:uiPriority w:val="9"/>
    <w:semiHidden/>
    <w:unhideWhenUsed/>
    <w:qFormat/>
    <w:rsid w:val="000E7BE5"/>
    <w:pPr>
      <w:keepNext/>
      <w:keepLines/>
      <w:spacing w:before="200" w:after="0"/>
      <w:outlineLvl w:val="4"/>
    </w:pPr>
    <w:rPr>
      <w:rFonts w:ascii="Calibri" w:eastAsia="MS Gothic" w:hAnsi="Calibri" w:cs="Times New Roman"/>
      <w:color w:val="243F60"/>
      <w:lang w:val="en-US"/>
    </w:rPr>
  </w:style>
  <w:style w:type="paragraph" w:customStyle="1" w:styleId="61">
    <w:name w:val="Заголовок 61"/>
    <w:basedOn w:val="a"/>
    <w:next w:val="a"/>
    <w:uiPriority w:val="9"/>
    <w:semiHidden/>
    <w:unhideWhenUsed/>
    <w:qFormat/>
    <w:rsid w:val="000E7BE5"/>
    <w:pPr>
      <w:keepNext/>
      <w:keepLines/>
      <w:spacing w:before="200" w:after="0"/>
      <w:outlineLvl w:val="5"/>
    </w:pPr>
    <w:rPr>
      <w:rFonts w:ascii="Calibri" w:eastAsia="MS Gothic" w:hAnsi="Calibri" w:cs="Times New Roman"/>
      <w:i/>
      <w:iCs/>
      <w:color w:val="243F60"/>
      <w:lang w:val="en-US"/>
    </w:rPr>
  </w:style>
  <w:style w:type="paragraph" w:customStyle="1" w:styleId="71">
    <w:name w:val="Заголовок 71"/>
    <w:basedOn w:val="a"/>
    <w:next w:val="a"/>
    <w:uiPriority w:val="9"/>
    <w:semiHidden/>
    <w:unhideWhenUsed/>
    <w:qFormat/>
    <w:rsid w:val="000E7BE5"/>
    <w:pPr>
      <w:keepNext/>
      <w:keepLines/>
      <w:spacing w:before="200" w:after="0"/>
      <w:outlineLvl w:val="6"/>
    </w:pPr>
    <w:rPr>
      <w:rFonts w:ascii="Calibri" w:eastAsia="MS Gothic" w:hAnsi="Calibri" w:cs="Times New Roman"/>
      <w:i/>
      <w:iCs/>
      <w:color w:val="404040"/>
      <w:lang w:val="en-US"/>
    </w:rPr>
  </w:style>
  <w:style w:type="paragraph" w:customStyle="1" w:styleId="81">
    <w:name w:val="Заголовок 81"/>
    <w:basedOn w:val="a"/>
    <w:next w:val="a"/>
    <w:uiPriority w:val="9"/>
    <w:semiHidden/>
    <w:unhideWhenUsed/>
    <w:qFormat/>
    <w:rsid w:val="000E7BE5"/>
    <w:pPr>
      <w:keepNext/>
      <w:keepLines/>
      <w:spacing w:before="200" w:after="0"/>
      <w:outlineLvl w:val="7"/>
    </w:pPr>
    <w:rPr>
      <w:rFonts w:ascii="Calibri" w:eastAsia="MS Gothic" w:hAnsi="Calibri" w:cs="Times New Roman"/>
      <w:color w:val="4F81BD"/>
      <w:sz w:val="20"/>
      <w:szCs w:val="20"/>
      <w:lang w:val="en-US"/>
    </w:rPr>
  </w:style>
  <w:style w:type="paragraph" w:customStyle="1" w:styleId="91">
    <w:name w:val="Заголовок 91"/>
    <w:basedOn w:val="a"/>
    <w:next w:val="a"/>
    <w:uiPriority w:val="9"/>
    <w:semiHidden/>
    <w:unhideWhenUsed/>
    <w:qFormat/>
    <w:rsid w:val="000E7BE5"/>
    <w:pPr>
      <w:keepNext/>
      <w:keepLines/>
      <w:spacing w:before="200" w:after="0"/>
      <w:outlineLvl w:val="8"/>
    </w:pPr>
    <w:rPr>
      <w:rFonts w:ascii="Calibri" w:eastAsia="MS Gothic" w:hAnsi="Calibri" w:cs="Times New Roman"/>
      <w:i/>
      <w:iCs/>
      <w:color w:val="404040"/>
      <w:sz w:val="20"/>
      <w:szCs w:val="20"/>
      <w:lang w:val="en-US"/>
    </w:rPr>
  </w:style>
  <w:style w:type="numbering" w:customStyle="1" w:styleId="13">
    <w:name w:val="Нет списка1"/>
    <w:next w:val="a2"/>
    <w:uiPriority w:val="99"/>
    <w:semiHidden/>
    <w:unhideWhenUsed/>
    <w:rsid w:val="000E7BE5"/>
  </w:style>
  <w:style w:type="character" w:customStyle="1" w:styleId="12">
    <w:name w:val="Заголовок 1 Знак"/>
    <w:basedOn w:val="a0"/>
    <w:link w:val="11"/>
    <w:uiPriority w:val="9"/>
    <w:rsid w:val="000E7BE5"/>
    <w:rPr>
      <w:rFonts w:ascii="Calibri" w:eastAsia="MS Gothic" w:hAnsi="Calibri" w:cs="Times New Roman"/>
      <w:b/>
      <w:bCs/>
      <w:color w:val="365F91"/>
      <w:sz w:val="28"/>
      <w:szCs w:val="28"/>
    </w:rPr>
  </w:style>
  <w:style w:type="character" w:customStyle="1" w:styleId="20">
    <w:name w:val="Заголовок 2 Знак"/>
    <w:basedOn w:val="a0"/>
    <w:link w:val="2"/>
    <w:uiPriority w:val="9"/>
    <w:rsid w:val="000E7BE5"/>
    <w:rPr>
      <w:rFonts w:ascii="Calibri" w:eastAsia="MS Gothic" w:hAnsi="Calibri" w:cs="Times New Roman"/>
      <w:b/>
      <w:bCs/>
      <w:color w:val="4F81BD"/>
      <w:sz w:val="26"/>
      <w:szCs w:val="26"/>
    </w:rPr>
  </w:style>
  <w:style w:type="character" w:customStyle="1" w:styleId="30">
    <w:name w:val="Заголовок 3 Знак"/>
    <w:basedOn w:val="a0"/>
    <w:link w:val="3"/>
    <w:uiPriority w:val="9"/>
    <w:rsid w:val="000E7BE5"/>
    <w:rPr>
      <w:rFonts w:ascii="Calibri" w:eastAsia="MS Gothic" w:hAnsi="Calibri" w:cs="Times New Roman"/>
      <w:b/>
      <w:bCs/>
      <w:color w:val="4F81BD"/>
    </w:rPr>
  </w:style>
  <w:style w:type="character" w:customStyle="1" w:styleId="40">
    <w:name w:val="Заголовок 4 Знак"/>
    <w:basedOn w:val="a0"/>
    <w:link w:val="4"/>
    <w:uiPriority w:val="9"/>
    <w:semiHidden/>
    <w:rsid w:val="000E7BE5"/>
    <w:rPr>
      <w:rFonts w:ascii="Calibri" w:eastAsia="MS Gothic" w:hAnsi="Calibri" w:cs="Times New Roman"/>
      <w:b/>
      <w:bCs/>
      <w:i/>
      <w:iCs/>
      <w:color w:val="4F81BD"/>
    </w:rPr>
  </w:style>
  <w:style w:type="character" w:customStyle="1" w:styleId="50">
    <w:name w:val="Заголовок 5 Знак"/>
    <w:basedOn w:val="a0"/>
    <w:link w:val="5"/>
    <w:uiPriority w:val="9"/>
    <w:semiHidden/>
    <w:rsid w:val="000E7BE5"/>
    <w:rPr>
      <w:rFonts w:ascii="Calibri" w:eastAsia="MS Gothic" w:hAnsi="Calibri" w:cs="Times New Roman"/>
      <w:color w:val="243F60"/>
    </w:rPr>
  </w:style>
  <w:style w:type="character" w:customStyle="1" w:styleId="60">
    <w:name w:val="Заголовок 6 Знак"/>
    <w:basedOn w:val="a0"/>
    <w:link w:val="6"/>
    <w:uiPriority w:val="9"/>
    <w:semiHidden/>
    <w:rsid w:val="000E7BE5"/>
    <w:rPr>
      <w:rFonts w:ascii="Calibri" w:eastAsia="MS Gothic" w:hAnsi="Calibri" w:cs="Times New Roman"/>
      <w:i/>
      <w:iCs/>
      <w:color w:val="243F60"/>
    </w:rPr>
  </w:style>
  <w:style w:type="character" w:customStyle="1" w:styleId="70">
    <w:name w:val="Заголовок 7 Знак"/>
    <w:basedOn w:val="a0"/>
    <w:link w:val="7"/>
    <w:uiPriority w:val="9"/>
    <w:semiHidden/>
    <w:rsid w:val="000E7BE5"/>
    <w:rPr>
      <w:rFonts w:ascii="Calibri" w:eastAsia="MS Gothic" w:hAnsi="Calibri" w:cs="Times New Roman"/>
      <w:i/>
      <w:iCs/>
      <w:color w:val="404040"/>
    </w:rPr>
  </w:style>
  <w:style w:type="character" w:customStyle="1" w:styleId="80">
    <w:name w:val="Заголовок 8 Знак"/>
    <w:basedOn w:val="a0"/>
    <w:link w:val="8"/>
    <w:uiPriority w:val="9"/>
    <w:semiHidden/>
    <w:rsid w:val="000E7BE5"/>
    <w:rPr>
      <w:rFonts w:ascii="Calibri" w:eastAsia="MS Gothic" w:hAnsi="Calibri" w:cs="Times New Roman"/>
      <w:color w:val="4F81BD"/>
      <w:sz w:val="20"/>
      <w:szCs w:val="20"/>
    </w:rPr>
  </w:style>
  <w:style w:type="character" w:customStyle="1" w:styleId="90">
    <w:name w:val="Заголовок 9 Знак"/>
    <w:basedOn w:val="a0"/>
    <w:link w:val="9"/>
    <w:uiPriority w:val="9"/>
    <w:semiHidden/>
    <w:rsid w:val="000E7BE5"/>
    <w:rPr>
      <w:rFonts w:ascii="Calibri" w:eastAsia="MS Gothic" w:hAnsi="Calibri" w:cs="Times New Roman"/>
      <w:i/>
      <w:iCs/>
      <w:color w:val="404040"/>
      <w:sz w:val="20"/>
      <w:szCs w:val="20"/>
    </w:rPr>
  </w:style>
  <w:style w:type="paragraph" w:customStyle="1" w:styleId="14">
    <w:name w:val="Верхний колонтитул1"/>
    <w:basedOn w:val="a"/>
    <w:next w:val="a4"/>
    <w:link w:val="a5"/>
    <w:uiPriority w:val="99"/>
    <w:unhideWhenUsed/>
    <w:rsid w:val="000E7BE5"/>
    <w:pPr>
      <w:tabs>
        <w:tab w:val="center" w:pos="4680"/>
        <w:tab w:val="right" w:pos="9360"/>
      </w:tabs>
      <w:spacing w:after="0" w:line="240" w:lineRule="auto"/>
    </w:pPr>
  </w:style>
  <w:style w:type="character" w:customStyle="1" w:styleId="a5">
    <w:name w:val="Верхний колонтитул Знак"/>
    <w:basedOn w:val="a0"/>
    <w:link w:val="14"/>
    <w:uiPriority w:val="99"/>
    <w:rsid w:val="000E7BE5"/>
  </w:style>
  <w:style w:type="paragraph" w:customStyle="1" w:styleId="15">
    <w:name w:val="Нижний колонтитул1"/>
    <w:basedOn w:val="a"/>
    <w:next w:val="a6"/>
    <w:link w:val="a7"/>
    <w:uiPriority w:val="99"/>
    <w:unhideWhenUsed/>
    <w:rsid w:val="000E7BE5"/>
    <w:pPr>
      <w:tabs>
        <w:tab w:val="center" w:pos="4680"/>
        <w:tab w:val="right" w:pos="9360"/>
      </w:tabs>
      <w:spacing w:after="0" w:line="240" w:lineRule="auto"/>
    </w:pPr>
  </w:style>
  <w:style w:type="character" w:customStyle="1" w:styleId="a7">
    <w:name w:val="Нижний колонтитул Знак"/>
    <w:basedOn w:val="a0"/>
    <w:link w:val="15"/>
    <w:uiPriority w:val="99"/>
    <w:rsid w:val="000E7BE5"/>
  </w:style>
  <w:style w:type="paragraph" w:customStyle="1" w:styleId="16">
    <w:name w:val="Без интервала1"/>
    <w:next w:val="a8"/>
    <w:uiPriority w:val="1"/>
    <w:qFormat/>
    <w:rsid w:val="000E7BE5"/>
    <w:pPr>
      <w:spacing w:after="0" w:line="240" w:lineRule="auto"/>
    </w:pPr>
    <w:rPr>
      <w:rFonts w:eastAsia="MS Mincho"/>
      <w:lang w:val="en-US"/>
    </w:rPr>
  </w:style>
  <w:style w:type="paragraph" w:customStyle="1" w:styleId="17">
    <w:name w:val="Название1"/>
    <w:basedOn w:val="a"/>
    <w:next w:val="a"/>
    <w:uiPriority w:val="10"/>
    <w:qFormat/>
    <w:rsid w:val="000E7BE5"/>
    <w:pPr>
      <w:pBdr>
        <w:bottom w:val="single" w:sz="8" w:space="4" w:color="4F81BD"/>
      </w:pBdr>
      <w:spacing w:after="300" w:line="240" w:lineRule="auto"/>
      <w:contextualSpacing/>
    </w:pPr>
    <w:rPr>
      <w:rFonts w:ascii="Calibri" w:eastAsia="MS Gothic" w:hAnsi="Calibri" w:cs="Times New Roman"/>
      <w:color w:val="17365D"/>
      <w:spacing w:val="5"/>
      <w:kern w:val="28"/>
      <w:sz w:val="52"/>
      <w:szCs w:val="52"/>
      <w:lang w:val="en-US"/>
    </w:rPr>
  </w:style>
  <w:style w:type="character" w:customStyle="1" w:styleId="a9">
    <w:name w:val="Название Знак"/>
    <w:basedOn w:val="a0"/>
    <w:link w:val="aa"/>
    <w:uiPriority w:val="10"/>
    <w:rsid w:val="000E7BE5"/>
    <w:rPr>
      <w:rFonts w:ascii="Calibri" w:eastAsia="MS Gothic" w:hAnsi="Calibri" w:cs="Times New Roman"/>
      <w:color w:val="17365D"/>
      <w:spacing w:val="5"/>
      <w:kern w:val="28"/>
      <w:sz w:val="52"/>
      <w:szCs w:val="52"/>
    </w:rPr>
  </w:style>
  <w:style w:type="paragraph" w:customStyle="1" w:styleId="18">
    <w:name w:val="Подзаголовок1"/>
    <w:basedOn w:val="a"/>
    <w:next w:val="a"/>
    <w:uiPriority w:val="11"/>
    <w:qFormat/>
    <w:rsid w:val="000E7BE5"/>
    <w:pPr>
      <w:numPr>
        <w:ilvl w:val="1"/>
      </w:numPr>
    </w:pPr>
    <w:rPr>
      <w:rFonts w:ascii="Calibri" w:eastAsia="MS Gothic" w:hAnsi="Calibri" w:cs="Times New Roman"/>
      <w:i/>
      <w:iCs/>
      <w:color w:val="4F81BD"/>
      <w:spacing w:val="15"/>
      <w:sz w:val="24"/>
      <w:szCs w:val="24"/>
      <w:lang w:val="en-US"/>
    </w:rPr>
  </w:style>
  <w:style w:type="character" w:customStyle="1" w:styleId="ab">
    <w:name w:val="Подзаголовок Знак"/>
    <w:basedOn w:val="a0"/>
    <w:link w:val="ac"/>
    <w:uiPriority w:val="11"/>
    <w:rsid w:val="000E7BE5"/>
    <w:rPr>
      <w:rFonts w:ascii="Calibri" w:eastAsia="MS Gothic" w:hAnsi="Calibri" w:cs="Times New Roman"/>
      <w:i/>
      <w:iCs/>
      <w:color w:val="4F81BD"/>
      <w:spacing w:val="15"/>
      <w:sz w:val="24"/>
      <w:szCs w:val="24"/>
    </w:rPr>
  </w:style>
  <w:style w:type="paragraph" w:customStyle="1" w:styleId="DTPBodyText1">
    <w:name w:val="DTP Body Text1"/>
    <w:basedOn w:val="a"/>
    <w:next w:val="ad"/>
    <w:link w:val="ae"/>
    <w:unhideWhenUsed/>
    <w:rsid w:val="000E7BE5"/>
    <w:pPr>
      <w:spacing w:after="120"/>
    </w:pPr>
  </w:style>
  <w:style w:type="character" w:customStyle="1" w:styleId="ae">
    <w:name w:val="Основной текст Знак"/>
    <w:aliases w:val="body text Знак,Основной текст Знак Знак Знак,Основной текст отчета Знак,Основной текст отчета Знак Знак Знак Знак,DTP Body Text Знак"/>
    <w:basedOn w:val="a0"/>
    <w:link w:val="DTPBodyText1"/>
    <w:rsid w:val="000E7BE5"/>
  </w:style>
  <w:style w:type="paragraph" w:customStyle="1" w:styleId="212">
    <w:name w:val="Основной текст 21"/>
    <w:basedOn w:val="a"/>
    <w:next w:val="22"/>
    <w:link w:val="23"/>
    <w:uiPriority w:val="99"/>
    <w:unhideWhenUsed/>
    <w:rsid w:val="000E7BE5"/>
    <w:pPr>
      <w:spacing w:after="120" w:line="480" w:lineRule="auto"/>
    </w:pPr>
  </w:style>
  <w:style w:type="character" w:customStyle="1" w:styleId="23">
    <w:name w:val="Основной текст 2 Знак"/>
    <w:basedOn w:val="a0"/>
    <w:link w:val="212"/>
    <w:uiPriority w:val="99"/>
    <w:rsid w:val="000E7BE5"/>
  </w:style>
  <w:style w:type="paragraph" w:customStyle="1" w:styleId="312">
    <w:name w:val="Основной текст 31"/>
    <w:basedOn w:val="a"/>
    <w:next w:val="32"/>
    <w:link w:val="33"/>
    <w:uiPriority w:val="99"/>
    <w:unhideWhenUsed/>
    <w:rsid w:val="000E7BE5"/>
    <w:pPr>
      <w:spacing w:after="120"/>
    </w:pPr>
    <w:rPr>
      <w:sz w:val="16"/>
      <w:szCs w:val="16"/>
    </w:rPr>
  </w:style>
  <w:style w:type="character" w:customStyle="1" w:styleId="33">
    <w:name w:val="Основной текст 3 Знак"/>
    <w:basedOn w:val="a0"/>
    <w:link w:val="312"/>
    <w:uiPriority w:val="99"/>
    <w:rsid w:val="000E7BE5"/>
    <w:rPr>
      <w:sz w:val="16"/>
      <w:szCs w:val="16"/>
    </w:rPr>
  </w:style>
  <w:style w:type="paragraph" w:customStyle="1" w:styleId="19">
    <w:name w:val="Список1"/>
    <w:basedOn w:val="a"/>
    <w:next w:val="af"/>
    <w:uiPriority w:val="99"/>
    <w:unhideWhenUsed/>
    <w:rsid w:val="000E7BE5"/>
    <w:pPr>
      <w:ind w:left="360" w:hanging="360"/>
      <w:contextualSpacing/>
    </w:pPr>
    <w:rPr>
      <w:rFonts w:eastAsia="MS Mincho"/>
      <w:lang w:val="en-US"/>
    </w:rPr>
  </w:style>
  <w:style w:type="paragraph" w:customStyle="1" w:styleId="213">
    <w:name w:val="Список 21"/>
    <w:basedOn w:val="a"/>
    <w:next w:val="24"/>
    <w:uiPriority w:val="99"/>
    <w:unhideWhenUsed/>
    <w:rsid w:val="000E7BE5"/>
    <w:pPr>
      <w:ind w:left="720" w:hanging="360"/>
      <w:contextualSpacing/>
    </w:pPr>
    <w:rPr>
      <w:rFonts w:eastAsia="MS Mincho"/>
      <w:lang w:val="en-US"/>
    </w:rPr>
  </w:style>
  <w:style w:type="paragraph" w:customStyle="1" w:styleId="313">
    <w:name w:val="Список 31"/>
    <w:basedOn w:val="a"/>
    <w:next w:val="34"/>
    <w:uiPriority w:val="99"/>
    <w:unhideWhenUsed/>
    <w:rsid w:val="000E7BE5"/>
    <w:pPr>
      <w:ind w:left="1080" w:hanging="360"/>
      <w:contextualSpacing/>
    </w:pPr>
    <w:rPr>
      <w:rFonts w:eastAsia="MS Mincho"/>
      <w:lang w:val="en-US"/>
    </w:rPr>
  </w:style>
  <w:style w:type="paragraph" w:customStyle="1" w:styleId="10">
    <w:name w:val="Маркированный список1"/>
    <w:basedOn w:val="a"/>
    <w:next w:val="af0"/>
    <w:uiPriority w:val="99"/>
    <w:unhideWhenUsed/>
    <w:rsid w:val="000E7BE5"/>
    <w:pPr>
      <w:numPr>
        <w:numId w:val="2"/>
      </w:numPr>
      <w:tabs>
        <w:tab w:val="clear" w:pos="360"/>
      </w:tabs>
      <w:ind w:left="720"/>
      <w:contextualSpacing/>
    </w:pPr>
    <w:rPr>
      <w:rFonts w:eastAsia="MS Mincho"/>
      <w:lang w:val="en-US"/>
    </w:rPr>
  </w:style>
  <w:style w:type="paragraph" w:customStyle="1" w:styleId="210">
    <w:name w:val="Маркированный список 21"/>
    <w:basedOn w:val="a"/>
    <w:next w:val="25"/>
    <w:uiPriority w:val="99"/>
    <w:unhideWhenUsed/>
    <w:rsid w:val="000E7BE5"/>
    <w:pPr>
      <w:numPr>
        <w:numId w:val="3"/>
      </w:numPr>
      <w:tabs>
        <w:tab w:val="clear" w:pos="720"/>
        <w:tab w:val="num" w:pos="360"/>
      </w:tabs>
      <w:ind w:left="360"/>
      <w:contextualSpacing/>
    </w:pPr>
    <w:rPr>
      <w:rFonts w:eastAsia="MS Mincho"/>
      <w:lang w:val="en-US"/>
    </w:rPr>
  </w:style>
  <w:style w:type="paragraph" w:customStyle="1" w:styleId="310">
    <w:name w:val="Маркированный список 31"/>
    <w:basedOn w:val="a"/>
    <w:next w:val="35"/>
    <w:uiPriority w:val="99"/>
    <w:unhideWhenUsed/>
    <w:rsid w:val="000E7BE5"/>
    <w:pPr>
      <w:numPr>
        <w:numId w:val="4"/>
      </w:numPr>
      <w:tabs>
        <w:tab w:val="clear" w:pos="1080"/>
        <w:tab w:val="num" w:pos="720"/>
      </w:tabs>
      <w:ind w:left="720"/>
      <w:contextualSpacing/>
    </w:pPr>
    <w:rPr>
      <w:rFonts w:eastAsia="MS Mincho"/>
      <w:lang w:val="en-US"/>
    </w:rPr>
  </w:style>
  <w:style w:type="paragraph" w:customStyle="1" w:styleId="1">
    <w:name w:val="Нумерованный список1"/>
    <w:basedOn w:val="a"/>
    <w:next w:val="af1"/>
    <w:uiPriority w:val="99"/>
    <w:unhideWhenUsed/>
    <w:rsid w:val="000E7BE5"/>
    <w:pPr>
      <w:numPr>
        <w:numId w:val="6"/>
      </w:numPr>
      <w:tabs>
        <w:tab w:val="clear" w:pos="360"/>
        <w:tab w:val="num" w:pos="1440"/>
      </w:tabs>
      <w:ind w:left="1440"/>
      <w:contextualSpacing/>
    </w:pPr>
    <w:rPr>
      <w:rFonts w:eastAsia="MS Mincho"/>
      <w:lang w:val="en-US"/>
    </w:rPr>
  </w:style>
  <w:style w:type="paragraph" w:customStyle="1" w:styleId="21">
    <w:name w:val="Нумерованный список 21"/>
    <w:basedOn w:val="a"/>
    <w:next w:val="26"/>
    <w:uiPriority w:val="99"/>
    <w:unhideWhenUsed/>
    <w:rsid w:val="000E7BE5"/>
    <w:pPr>
      <w:numPr>
        <w:numId w:val="7"/>
      </w:numPr>
      <w:tabs>
        <w:tab w:val="clear" w:pos="720"/>
        <w:tab w:val="num" w:pos="360"/>
      </w:tabs>
      <w:ind w:left="360"/>
      <w:contextualSpacing/>
    </w:pPr>
    <w:rPr>
      <w:rFonts w:eastAsia="MS Mincho"/>
      <w:lang w:val="en-US"/>
    </w:rPr>
  </w:style>
  <w:style w:type="paragraph" w:customStyle="1" w:styleId="31">
    <w:name w:val="Нумерованный список 31"/>
    <w:basedOn w:val="a"/>
    <w:next w:val="36"/>
    <w:uiPriority w:val="99"/>
    <w:unhideWhenUsed/>
    <w:rsid w:val="000E7BE5"/>
    <w:pPr>
      <w:numPr>
        <w:numId w:val="8"/>
      </w:numPr>
      <w:tabs>
        <w:tab w:val="clear" w:pos="1080"/>
        <w:tab w:val="num" w:pos="720"/>
      </w:tabs>
      <w:ind w:left="720"/>
      <w:contextualSpacing/>
    </w:pPr>
    <w:rPr>
      <w:rFonts w:eastAsia="MS Mincho"/>
      <w:lang w:val="en-US"/>
    </w:rPr>
  </w:style>
  <w:style w:type="paragraph" w:customStyle="1" w:styleId="1a">
    <w:name w:val="Продолжение списка1"/>
    <w:basedOn w:val="a"/>
    <w:next w:val="af2"/>
    <w:uiPriority w:val="99"/>
    <w:unhideWhenUsed/>
    <w:rsid w:val="000E7BE5"/>
    <w:pPr>
      <w:spacing w:after="120"/>
      <w:ind w:left="360"/>
      <w:contextualSpacing/>
    </w:pPr>
    <w:rPr>
      <w:rFonts w:eastAsia="MS Mincho"/>
      <w:lang w:val="en-US"/>
    </w:rPr>
  </w:style>
  <w:style w:type="paragraph" w:customStyle="1" w:styleId="214">
    <w:name w:val="Продолжение списка 21"/>
    <w:basedOn w:val="a"/>
    <w:next w:val="27"/>
    <w:uiPriority w:val="99"/>
    <w:unhideWhenUsed/>
    <w:rsid w:val="000E7BE5"/>
    <w:pPr>
      <w:spacing w:after="120"/>
      <w:ind w:left="720"/>
      <w:contextualSpacing/>
    </w:pPr>
    <w:rPr>
      <w:rFonts w:eastAsia="MS Mincho"/>
      <w:lang w:val="en-US"/>
    </w:rPr>
  </w:style>
  <w:style w:type="paragraph" w:customStyle="1" w:styleId="314">
    <w:name w:val="Продолжение списка 31"/>
    <w:basedOn w:val="a"/>
    <w:next w:val="37"/>
    <w:uiPriority w:val="99"/>
    <w:unhideWhenUsed/>
    <w:rsid w:val="000E7BE5"/>
    <w:pPr>
      <w:spacing w:after="120"/>
      <w:ind w:left="1080"/>
      <w:contextualSpacing/>
    </w:pPr>
    <w:rPr>
      <w:rFonts w:eastAsia="MS Mincho"/>
      <w:lang w:val="en-US"/>
    </w:rPr>
  </w:style>
  <w:style w:type="paragraph" w:customStyle="1" w:styleId="1b">
    <w:name w:val="Текст макроса1"/>
    <w:next w:val="af3"/>
    <w:link w:val="af4"/>
    <w:uiPriority w:val="99"/>
    <w:unhideWhenUsed/>
    <w:rsid w:val="000E7BE5"/>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0"/>
    <w:link w:val="1b"/>
    <w:uiPriority w:val="99"/>
    <w:rsid w:val="000E7BE5"/>
    <w:rPr>
      <w:rFonts w:ascii="Courier" w:hAnsi="Courier"/>
      <w:sz w:val="20"/>
      <w:szCs w:val="20"/>
    </w:rPr>
  </w:style>
  <w:style w:type="paragraph" w:customStyle="1" w:styleId="215">
    <w:name w:val="Цитата 21"/>
    <w:basedOn w:val="a"/>
    <w:next w:val="a"/>
    <w:uiPriority w:val="29"/>
    <w:qFormat/>
    <w:rsid w:val="000E7BE5"/>
    <w:rPr>
      <w:rFonts w:eastAsia="MS Mincho"/>
      <w:i/>
      <w:iCs/>
      <w:color w:val="000000"/>
      <w:lang w:val="en-US"/>
    </w:rPr>
  </w:style>
  <w:style w:type="character" w:customStyle="1" w:styleId="28">
    <w:name w:val="Цитата 2 Знак"/>
    <w:basedOn w:val="a0"/>
    <w:link w:val="29"/>
    <w:uiPriority w:val="29"/>
    <w:rsid w:val="000E7BE5"/>
    <w:rPr>
      <w:i/>
      <w:iCs/>
      <w:color w:val="000000"/>
    </w:rPr>
  </w:style>
  <w:style w:type="paragraph" w:customStyle="1" w:styleId="1c">
    <w:name w:val="Название объекта1"/>
    <w:basedOn w:val="a"/>
    <w:next w:val="a"/>
    <w:uiPriority w:val="35"/>
    <w:semiHidden/>
    <w:unhideWhenUsed/>
    <w:qFormat/>
    <w:rsid w:val="000E7BE5"/>
    <w:pPr>
      <w:spacing w:line="240" w:lineRule="auto"/>
    </w:pPr>
    <w:rPr>
      <w:rFonts w:eastAsia="MS Mincho"/>
      <w:b/>
      <w:bCs/>
      <w:color w:val="4F81BD"/>
      <w:sz w:val="18"/>
      <w:szCs w:val="18"/>
      <w:lang w:val="en-US"/>
    </w:rPr>
  </w:style>
  <w:style w:type="character" w:styleId="af5">
    <w:name w:val="Strong"/>
    <w:basedOn w:val="a0"/>
    <w:uiPriority w:val="22"/>
    <w:qFormat/>
    <w:rsid w:val="000E7BE5"/>
    <w:rPr>
      <w:b/>
      <w:bCs/>
    </w:rPr>
  </w:style>
  <w:style w:type="character" w:styleId="af6">
    <w:name w:val="Emphasis"/>
    <w:basedOn w:val="a0"/>
    <w:uiPriority w:val="20"/>
    <w:qFormat/>
    <w:rsid w:val="000E7BE5"/>
    <w:rPr>
      <w:i/>
      <w:iCs/>
    </w:rPr>
  </w:style>
  <w:style w:type="paragraph" w:customStyle="1" w:styleId="1d">
    <w:name w:val="Выделенная цитата1"/>
    <w:basedOn w:val="a"/>
    <w:next w:val="a"/>
    <w:uiPriority w:val="30"/>
    <w:qFormat/>
    <w:rsid w:val="000E7BE5"/>
    <w:pPr>
      <w:pBdr>
        <w:bottom w:val="single" w:sz="4" w:space="4" w:color="4F81BD"/>
      </w:pBdr>
      <w:spacing w:before="200" w:after="280"/>
      <w:ind w:left="936" w:right="936"/>
    </w:pPr>
    <w:rPr>
      <w:rFonts w:eastAsia="MS Mincho"/>
      <w:b/>
      <w:bCs/>
      <w:i/>
      <w:iCs/>
      <w:color w:val="4F81BD"/>
      <w:lang w:val="en-US"/>
    </w:rPr>
  </w:style>
  <w:style w:type="character" w:customStyle="1" w:styleId="af7">
    <w:name w:val="Выделенная цитата Знак"/>
    <w:basedOn w:val="a0"/>
    <w:link w:val="af8"/>
    <w:uiPriority w:val="30"/>
    <w:rsid w:val="000E7BE5"/>
    <w:rPr>
      <w:b/>
      <w:bCs/>
      <w:i/>
      <w:iCs/>
      <w:color w:val="4F81BD"/>
    </w:rPr>
  </w:style>
  <w:style w:type="character" w:customStyle="1" w:styleId="1e">
    <w:name w:val="Слабое выделение1"/>
    <w:basedOn w:val="a0"/>
    <w:uiPriority w:val="19"/>
    <w:qFormat/>
    <w:rsid w:val="000E7BE5"/>
    <w:rPr>
      <w:i/>
      <w:iCs/>
      <w:color w:val="808080"/>
    </w:rPr>
  </w:style>
  <w:style w:type="character" w:customStyle="1" w:styleId="1f">
    <w:name w:val="Сильное выделение1"/>
    <w:basedOn w:val="a0"/>
    <w:uiPriority w:val="21"/>
    <w:qFormat/>
    <w:rsid w:val="000E7BE5"/>
    <w:rPr>
      <w:b/>
      <w:bCs/>
      <w:i/>
      <w:iCs/>
      <w:color w:val="4F81BD"/>
    </w:rPr>
  </w:style>
  <w:style w:type="character" w:customStyle="1" w:styleId="1f0">
    <w:name w:val="Слабая ссылка1"/>
    <w:basedOn w:val="a0"/>
    <w:uiPriority w:val="31"/>
    <w:qFormat/>
    <w:rsid w:val="000E7BE5"/>
    <w:rPr>
      <w:smallCaps/>
      <w:color w:val="C0504D"/>
      <w:u w:val="single"/>
    </w:rPr>
  </w:style>
  <w:style w:type="character" w:customStyle="1" w:styleId="1f1">
    <w:name w:val="Сильная ссылка1"/>
    <w:basedOn w:val="a0"/>
    <w:uiPriority w:val="32"/>
    <w:qFormat/>
    <w:rsid w:val="000E7BE5"/>
    <w:rPr>
      <w:b/>
      <w:bCs/>
      <w:smallCaps/>
      <w:color w:val="C0504D"/>
      <w:spacing w:val="5"/>
      <w:u w:val="single"/>
    </w:rPr>
  </w:style>
  <w:style w:type="character" w:styleId="af9">
    <w:name w:val="Book Title"/>
    <w:basedOn w:val="a0"/>
    <w:uiPriority w:val="33"/>
    <w:qFormat/>
    <w:rsid w:val="000E7BE5"/>
    <w:rPr>
      <w:b/>
      <w:bCs/>
      <w:smallCaps/>
      <w:spacing w:val="5"/>
    </w:rPr>
  </w:style>
  <w:style w:type="paragraph" w:customStyle="1" w:styleId="1f2">
    <w:name w:val="Заголовок оглавления1"/>
    <w:basedOn w:val="11"/>
    <w:next w:val="a"/>
    <w:uiPriority w:val="39"/>
    <w:semiHidden/>
    <w:unhideWhenUsed/>
    <w:qFormat/>
    <w:rsid w:val="000E7BE5"/>
  </w:style>
  <w:style w:type="table" w:customStyle="1" w:styleId="1f3">
    <w:name w:val="Сетка таблицы1"/>
    <w:basedOn w:val="a1"/>
    <w:next w:val="afa"/>
    <w:uiPriority w:val="59"/>
    <w:rsid w:val="000E7BE5"/>
    <w:pPr>
      <w:spacing w:after="0" w:line="240" w:lineRule="auto"/>
    </w:pPr>
    <w:rPr>
      <w:rFonts w:eastAsia="MS Mincho"/>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Светлая заливка1"/>
    <w:basedOn w:val="a1"/>
    <w:next w:val="afb"/>
    <w:uiPriority w:val="60"/>
    <w:rsid w:val="000E7BE5"/>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next w:val="-1"/>
    <w:uiPriority w:val="60"/>
    <w:rsid w:val="000E7BE5"/>
    <w:pPr>
      <w:spacing w:after="0" w:line="240" w:lineRule="auto"/>
    </w:pPr>
    <w:rPr>
      <w:rFonts w:eastAsia="MS Mincho"/>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next w:val="-2"/>
    <w:uiPriority w:val="60"/>
    <w:rsid w:val="000E7BE5"/>
    <w:pPr>
      <w:spacing w:after="0" w:line="240" w:lineRule="auto"/>
    </w:pPr>
    <w:rPr>
      <w:rFonts w:eastAsia="MS Mincho"/>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next w:val="-3"/>
    <w:uiPriority w:val="60"/>
    <w:rsid w:val="000E7BE5"/>
    <w:pPr>
      <w:spacing w:after="0" w:line="240" w:lineRule="auto"/>
    </w:pPr>
    <w:rPr>
      <w:rFonts w:eastAsia="MS Mincho"/>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next w:val="-4"/>
    <w:uiPriority w:val="60"/>
    <w:rsid w:val="000E7BE5"/>
    <w:pPr>
      <w:spacing w:after="0" w:line="240" w:lineRule="auto"/>
    </w:pPr>
    <w:rPr>
      <w:rFonts w:eastAsia="MS Mincho"/>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next w:val="-5"/>
    <w:uiPriority w:val="60"/>
    <w:rsid w:val="000E7BE5"/>
    <w:pPr>
      <w:spacing w:after="0" w:line="240" w:lineRule="auto"/>
    </w:pPr>
    <w:rPr>
      <w:rFonts w:eastAsia="MS Mincho"/>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next w:val="-6"/>
    <w:uiPriority w:val="60"/>
    <w:rsid w:val="000E7BE5"/>
    <w:pPr>
      <w:spacing w:after="0" w:line="240" w:lineRule="auto"/>
    </w:pPr>
    <w:rPr>
      <w:rFonts w:eastAsia="MS Mincho"/>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5">
    <w:name w:val="Светлый список1"/>
    <w:basedOn w:val="a1"/>
    <w:next w:val="afc"/>
    <w:uiPriority w:val="61"/>
    <w:rsid w:val="000E7BE5"/>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next w:val="-10"/>
    <w:uiPriority w:val="61"/>
    <w:rsid w:val="000E7BE5"/>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next w:val="-20"/>
    <w:uiPriority w:val="61"/>
    <w:rsid w:val="000E7BE5"/>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next w:val="-30"/>
    <w:uiPriority w:val="61"/>
    <w:rsid w:val="000E7BE5"/>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next w:val="-40"/>
    <w:uiPriority w:val="61"/>
    <w:rsid w:val="000E7BE5"/>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next w:val="-50"/>
    <w:uiPriority w:val="61"/>
    <w:rsid w:val="000E7BE5"/>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next w:val="-60"/>
    <w:uiPriority w:val="61"/>
    <w:rsid w:val="000E7BE5"/>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6">
    <w:name w:val="Светлая сетка1"/>
    <w:basedOn w:val="a1"/>
    <w:next w:val="afd"/>
    <w:uiPriority w:val="62"/>
    <w:rsid w:val="000E7BE5"/>
    <w:pPr>
      <w:spacing w:after="0" w:line="240" w:lineRule="auto"/>
    </w:pPr>
    <w:rPr>
      <w:rFonts w:eastAsia="MS Mincho"/>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next w:val="-12"/>
    <w:uiPriority w:val="62"/>
    <w:rsid w:val="000E7BE5"/>
    <w:pPr>
      <w:spacing w:after="0" w:line="240" w:lineRule="auto"/>
    </w:pPr>
    <w:rPr>
      <w:rFonts w:eastAsia="MS Mincho"/>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next w:val="-22"/>
    <w:uiPriority w:val="62"/>
    <w:rsid w:val="000E7BE5"/>
    <w:pPr>
      <w:spacing w:after="0" w:line="240" w:lineRule="auto"/>
    </w:pPr>
    <w:rPr>
      <w:rFonts w:eastAsia="MS Mincho"/>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next w:val="-32"/>
    <w:uiPriority w:val="62"/>
    <w:rsid w:val="000E7BE5"/>
    <w:pPr>
      <w:spacing w:after="0" w:line="240" w:lineRule="auto"/>
    </w:pPr>
    <w:rPr>
      <w:rFonts w:eastAsia="MS Mincho"/>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next w:val="-42"/>
    <w:uiPriority w:val="62"/>
    <w:rsid w:val="000E7BE5"/>
    <w:pPr>
      <w:spacing w:after="0" w:line="240" w:lineRule="auto"/>
    </w:pPr>
    <w:rPr>
      <w:rFonts w:eastAsia="MS Mincho"/>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next w:val="-52"/>
    <w:uiPriority w:val="62"/>
    <w:rsid w:val="000E7BE5"/>
    <w:pPr>
      <w:spacing w:after="0" w:line="240" w:lineRule="auto"/>
    </w:pPr>
    <w:rPr>
      <w:rFonts w:eastAsia="MS Mincho"/>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next w:val="-62"/>
    <w:uiPriority w:val="62"/>
    <w:rsid w:val="000E7BE5"/>
    <w:pPr>
      <w:spacing w:after="0" w:line="240" w:lineRule="auto"/>
    </w:pPr>
    <w:rPr>
      <w:rFonts w:eastAsia="MS Mincho"/>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1">
    <w:name w:val="Средняя заливка 11"/>
    <w:basedOn w:val="a1"/>
    <w:next w:val="1f7"/>
    <w:uiPriority w:val="63"/>
    <w:rsid w:val="000E7BE5"/>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next w:val="1-1"/>
    <w:uiPriority w:val="63"/>
    <w:rsid w:val="000E7BE5"/>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next w:val="1-2"/>
    <w:uiPriority w:val="63"/>
    <w:rsid w:val="000E7BE5"/>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next w:val="1-3"/>
    <w:uiPriority w:val="63"/>
    <w:rsid w:val="000E7BE5"/>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next w:val="1-4"/>
    <w:uiPriority w:val="63"/>
    <w:rsid w:val="000E7BE5"/>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next w:val="1-5"/>
    <w:uiPriority w:val="63"/>
    <w:rsid w:val="000E7BE5"/>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next w:val="1-6"/>
    <w:uiPriority w:val="63"/>
    <w:rsid w:val="000E7BE5"/>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6">
    <w:name w:val="Средняя заливка 21"/>
    <w:basedOn w:val="a1"/>
    <w:next w:val="2a"/>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next w:val="2-1"/>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next w:val="2-2"/>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next w:val="2-3"/>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next w:val="2-4"/>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next w:val="2-5"/>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next w:val="2-6"/>
    <w:uiPriority w:val="64"/>
    <w:rsid w:val="000E7BE5"/>
    <w:pPr>
      <w:spacing w:after="0" w:line="240" w:lineRule="auto"/>
    </w:pPr>
    <w:rPr>
      <w:rFonts w:eastAsia="MS Mincho"/>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Средний список 11"/>
    <w:basedOn w:val="a1"/>
    <w:next w:val="1f8"/>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next w:val="1-1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next w:val="1-2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next w:val="1-3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next w:val="1-4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next w:val="1-5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next w:val="1-60"/>
    <w:uiPriority w:val="65"/>
    <w:rsid w:val="000E7BE5"/>
    <w:pPr>
      <w:spacing w:after="0" w:line="240" w:lineRule="auto"/>
    </w:pPr>
    <w:rPr>
      <w:rFonts w:eastAsia="MS Mincho"/>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7">
    <w:name w:val="Средний список 21"/>
    <w:basedOn w:val="a1"/>
    <w:next w:val="2b"/>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next w:val="2-1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next w:val="2-2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next w:val="2-3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next w:val="2-4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next w:val="2-5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next w:val="2-60"/>
    <w:uiPriority w:val="66"/>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3">
    <w:name w:val="Средняя сетка 11"/>
    <w:basedOn w:val="a1"/>
    <w:next w:val="1f9"/>
    <w:uiPriority w:val="67"/>
    <w:rsid w:val="000E7BE5"/>
    <w:pPr>
      <w:spacing w:after="0" w:line="240" w:lineRule="auto"/>
    </w:pPr>
    <w:rPr>
      <w:rFonts w:eastAsia="MS Mincho"/>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next w:val="1-12"/>
    <w:uiPriority w:val="67"/>
    <w:rsid w:val="000E7BE5"/>
    <w:pPr>
      <w:spacing w:after="0" w:line="240" w:lineRule="auto"/>
    </w:pPr>
    <w:rPr>
      <w:rFonts w:eastAsia="MS Mincho"/>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next w:val="1-22"/>
    <w:uiPriority w:val="67"/>
    <w:rsid w:val="000E7BE5"/>
    <w:pPr>
      <w:spacing w:after="0" w:line="240" w:lineRule="auto"/>
    </w:pPr>
    <w:rPr>
      <w:rFonts w:eastAsia="MS Mincho"/>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next w:val="1-32"/>
    <w:uiPriority w:val="67"/>
    <w:rsid w:val="000E7BE5"/>
    <w:pPr>
      <w:spacing w:after="0" w:line="240" w:lineRule="auto"/>
    </w:pPr>
    <w:rPr>
      <w:rFonts w:eastAsia="MS Mincho"/>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next w:val="1-42"/>
    <w:uiPriority w:val="67"/>
    <w:rsid w:val="000E7BE5"/>
    <w:pPr>
      <w:spacing w:after="0" w:line="240" w:lineRule="auto"/>
    </w:pPr>
    <w:rPr>
      <w:rFonts w:eastAsia="MS Mincho"/>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next w:val="1-52"/>
    <w:uiPriority w:val="67"/>
    <w:rsid w:val="000E7BE5"/>
    <w:pPr>
      <w:spacing w:after="0" w:line="240" w:lineRule="auto"/>
    </w:pPr>
    <w:rPr>
      <w:rFonts w:eastAsia="MS Mincho"/>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next w:val="1-62"/>
    <w:uiPriority w:val="67"/>
    <w:rsid w:val="000E7BE5"/>
    <w:pPr>
      <w:spacing w:after="0" w:line="240" w:lineRule="auto"/>
    </w:pPr>
    <w:rPr>
      <w:rFonts w:eastAsia="MS Mincho"/>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8">
    <w:name w:val="Средняя сетка 21"/>
    <w:basedOn w:val="a1"/>
    <w:next w:val="2c"/>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next w:val="2-1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next w:val="2-2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next w:val="2-3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next w:val="2-4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next w:val="2-5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next w:val="2-62"/>
    <w:uiPriority w:val="68"/>
    <w:rsid w:val="000E7BE5"/>
    <w:pPr>
      <w:spacing w:after="0" w:line="240" w:lineRule="auto"/>
    </w:pPr>
    <w:rPr>
      <w:rFonts w:ascii="Calibri" w:eastAsia="MS Gothic" w:hAnsi="Calibri" w:cs="Times New Roman"/>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5">
    <w:name w:val="Средняя сетка 31"/>
    <w:basedOn w:val="a1"/>
    <w:next w:val="38"/>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next w:val="3-1"/>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next w:val="3-2"/>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next w:val="3-3"/>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next w:val="3-4"/>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next w:val="3-5"/>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next w:val="3-6"/>
    <w:uiPriority w:val="69"/>
    <w:rsid w:val="000E7BE5"/>
    <w:pPr>
      <w:spacing w:after="0" w:line="240" w:lineRule="auto"/>
    </w:pPr>
    <w:rPr>
      <w:rFonts w:eastAsia="MS Mincho"/>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a">
    <w:name w:val="Темный список1"/>
    <w:basedOn w:val="a1"/>
    <w:next w:val="afe"/>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next w:val="-1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next w:val="-2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next w:val="-3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next w:val="-4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next w:val="-5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next w:val="-63"/>
    <w:uiPriority w:val="70"/>
    <w:rsid w:val="000E7BE5"/>
    <w:pPr>
      <w:spacing w:after="0" w:line="240" w:lineRule="auto"/>
    </w:pPr>
    <w:rPr>
      <w:rFonts w:eastAsia="MS Mincho"/>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b">
    <w:name w:val="Цветная заливка1"/>
    <w:basedOn w:val="a1"/>
    <w:next w:val="aff"/>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next w:val="-1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next w:val="-2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next w:val="-3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next w:val="-4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next w:val="-5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next w:val="-64"/>
    <w:uiPriority w:val="71"/>
    <w:rsid w:val="000E7BE5"/>
    <w:pPr>
      <w:spacing w:after="0" w:line="240" w:lineRule="auto"/>
    </w:pPr>
    <w:rPr>
      <w:rFonts w:eastAsia="MS Mincho"/>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c">
    <w:name w:val="Цветной список1"/>
    <w:basedOn w:val="a1"/>
    <w:next w:val="aff0"/>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next w:val="-1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next w:val="-2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next w:val="-3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next w:val="-4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next w:val="-5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next w:val="-65"/>
    <w:uiPriority w:val="72"/>
    <w:rsid w:val="000E7BE5"/>
    <w:pPr>
      <w:spacing w:after="0" w:line="240" w:lineRule="auto"/>
    </w:pPr>
    <w:rPr>
      <w:rFonts w:eastAsia="MS Mincho"/>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d">
    <w:name w:val="Цветная сетка1"/>
    <w:basedOn w:val="a1"/>
    <w:next w:val="aff1"/>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next w:val="-1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next w:val="-2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next w:val="-3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next w:val="-4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next w:val="-5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next w:val="-66"/>
    <w:uiPriority w:val="73"/>
    <w:rsid w:val="000E7BE5"/>
    <w:pPr>
      <w:spacing w:after="0" w:line="240" w:lineRule="auto"/>
    </w:pPr>
    <w:rPr>
      <w:rFonts w:eastAsia="MS Mincho"/>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aff2">
    <w:name w:val="footnote text"/>
    <w:basedOn w:val="a"/>
    <w:link w:val="aff3"/>
    <w:uiPriority w:val="99"/>
    <w:rsid w:val="000E7BE5"/>
    <w:pPr>
      <w:spacing w:after="0" w:line="240" w:lineRule="auto"/>
    </w:pPr>
    <w:rPr>
      <w:rFonts w:ascii="Times New Roman" w:eastAsia="Times New Roman" w:hAnsi="Times New Roman" w:cs="Times New Roman"/>
      <w:sz w:val="20"/>
      <w:szCs w:val="20"/>
      <w:lang w:eastAsia="ru-RU"/>
    </w:rPr>
  </w:style>
  <w:style w:type="character" w:customStyle="1" w:styleId="aff3">
    <w:name w:val="Текст сноски Знак"/>
    <w:basedOn w:val="a0"/>
    <w:link w:val="aff2"/>
    <w:uiPriority w:val="99"/>
    <w:rsid w:val="000E7BE5"/>
    <w:rPr>
      <w:rFonts w:ascii="Times New Roman" w:eastAsia="Times New Roman" w:hAnsi="Times New Roman" w:cs="Times New Roman"/>
      <w:sz w:val="20"/>
      <w:szCs w:val="20"/>
      <w:lang w:eastAsia="ru-RU"/>
    </w:rPr>
  </w:style>
  <w:style w:type="character" w:customStyle="1" w:styleId="114">
    <w:name w:val="Заголовок 1 Знак1"/>
    <w:basedOn w:val="a0"/>
    <w:uiPriority w:val="9"/>
    <w:rsid w:val="000E7BE5"/>
    <w:rPr>
      <w:rFonts w:asciiTheme="majorHAnsi" w:eastAsiaTheme="majorEastAsia" w:hAnsiTheme="majorHAnsi" w:cstheme="majorBidi"/>
      <w:b/>
      <w:bCs/>
      <w:color w:val="365F91" w:themeColor="accent1" w:themeShade="BF"/>
      <w:sz w:val="28"/>
      <w:szCs w:val="28"/>
    </w:rPr>
  </w:style>
  <w:style w:type="character" w:customStyle="1" w:styleId="219">
    <w:name w:val="Заголовок 2 Знак1"/>
    <w:basedOn w:val="a0"/>
    <w:uiPriority w:val="9"/>
    <w:semiHidden/>
    <w:rsid w:val="000E7BE5"/>
    <w:rPr>
      <w:rFonts w:asciiTheme="majorHAnsi" w:eastAsiaTheme="majorEastAsia" w:hAnsiTheme="majorHAnsi" w:cstheme="majorBidi"/>
      <w:b/>
      <w:bCs/>
      <w:color w:val="4F81BD" w:themeColor="accent1"/>
      <w:sz w:val="26"/>
      <w:szCs w:val="26"/>
    </w:rPr>
  </w:style>
  <w:style w:type="character" w:customStyle="1" w:styleId="316">
    <w:name w:val="Заголовок 3 Знак1"/>
    <w:basedOn w:val="a0"/>
    <w:uiPriority w:val="9"/>
    <w:semiHidden/>
    <w:rsid w:val="000E7BE5"/>
    <w:rPr>
      <w:rFonts w:asciiTheme="majorHAnsi" w:eastAsiaTheme="majorEastAsia" w:hAnsiTheme="majorHAnsi" w:cstheme="majorBidi"/>
      <w:b/>
      <w:bCs/>
      <w:color w:val="4F81BD" w:themeColor="accent1"/>
    </w:rPr>
  </w:style>
  <w:style w:type="character" w:customStyle="1" w:styleId="410">
    <w:name w:val="Заголовок 4 Знак1"/>
    <w:basedOn w:val="a0"/>
    <w:uiPriority w:val="9"/>
    <w:semiHidden/>
    <w:rsid w:val="000E7BE5"/>
    <w:rPr>
      <w:rFonts w:asciiTheme="majorHAnsi" w:eastAsiaTheme="majorEastAsia" w:hAnsiTheme="majorHAnsi" w:cstheme="majorBidi"/>
      <w:b/>
      <w:bCs/>
      <w:i/>
      <w:iCs/>
      <w:color w:val="4F81BD" w:themeColor="accent1"/>
    </w:rPr>
  </w:style>
  <w:style w:type="character" w:customStyle="1" w:styleId="510">
    <w:name w:val="Заголовок 5 Знак1"/>
    <w:basedOn w:val="a0"/>
    <w:uiPriority w:val="9"/>
    <w:semiHidden/>
    <w:rsid w:val="000E7BE5"/>
    <w:rPr>
      <w:rFonts w:asciiTheme="majorHAnsi" w:eastAsiaTheme="majorEastAsia" w:hAnsiTheme="majorHAnsi" w:cstheme="majorBidi"/>
      <w:color w:val="243F60" w:themeColor="accent1" w:themeShade="7F"/>
    </w:rPr>
  </w:style>
  <w:style w:type="character" w:customStyle="1" w:styleId="610">
    <w:name w:val="Заголовок 6 Знак1"/>
    <w:basedOn w:val="a0"/>
    <w:uiPriority w:val="9"/>
    <w:semiHidden/>
    <w:rsid w:val="000E7BE5"/>
    <w:rPr>
      <w:rFonts w:asciiTheme="majorHAnsi" w:eastAsiaTheme="majorEastAsia" w:hAnsiTheme="majorHAnsi" w:cstheme="majorBidi"/>
      <w:i/>
      <w:iCs/>
      <w:color w:val="243F60" w:themeColor="accent1" w:themeShade="7F"/>
    </w:rPr>
  </w:style>
  <w:style w:type="character" w:customStyle="1" w:styleId="710">
    <w:name w:val="Заголовок 7 Знак1"/>
    <w:basedOn w:val="a0"/>
    <w:uiPriority w:val="9"/>
    <w:semiHidden/>
    <w:rsid w:val="000E7BE5"/>
    <w:rPr>
      <w:rFonts w:asciiTheme="majorHAnsi" w:eastAsiaTheme="majorEastAsia" w:hAnsiTheme="majorHAnsi" w:cstheme="majorBidi"/>
      <w:i/>
      <w:iCs/>
      <w:color w:val="404040" w:themeColor="text1" w:themeTint="BF"/>
    </w:rPr>
  </w:style>
  <w:style w:type="character" w:customStyle="1" w:styleId="810">
    <w:name w:val="Заголовок 8 Знак1"/>
    <w:basedOn w:val="a0"/>
    <w:uiPriority w:val="9"/>
    <w:semiHidden/>
    <w:rsid w:val="000E7BE5"/>
    <w:rPr>
      <w:rFonts w:asciiTheme="majorHAnsi" w:eastAsiaTheme="majorEastAsia" w:hAnsiTheme="majorHAnsi" w:cstheme="majorBidi"/>
      <w:color w:val="404040" w:themeColor="text1" w:themeTint="BF"/>
      <w:sz w:val="20"/>
      <w:szCs w:val="20"/>
    </w:rPr>
  </w:style>
  <w:style w:type="character" w:customStyle="1" w:styleId="910">
    <w:name w:val="Заголовок 9 Знак1"/>
    <w:basedOn w:val="a0"/>
    <w:uiPriority w:val="9"/>
    <w:semiHidden/>
    <w:rsid w:val="000E7BE5"/>
    <w:rPr>
      <w:rFonts w:asciiTheme="majorHAnsi" w:eastAsiaTheme="majorEastAsia" w:hAnsiTheme="majorHAnsi" w:cstheme="majorBidi"/>
      <w:i/>
      <w:iCs/>
      <w:color w:val="404040" w:themeColor="text1" w:themeTint="BF"/>
      <w:sz w:val="20"/>
      <w:szCs w:val="20"/>
    </w:rPr>
  </w:style>
  <w:style w:type="paragraph" w:styleId="a4">
    <w:name w:val="header"/>
    <w:basedOn w:val="a"/>
    <w:link w:val="1fe"/>
    <w:uiPriority w:val="99"/>
    <w:semiHidden/>
    <w:unhideWhenUsed/>
    <w:rsid w:val="000E7BE5"/>
    <w:pPr>
      <w:tabs>
        <w:tab w:val="center" w:pos="4677"/>
        <w:tab w:val="right" w:pos="9355"/>
      </w:tabs>
      <w:spacing w:after="0" w:line="240" w:lineRule="auto"/>
    </w:pPr>
  </w:style>
  <w:style w:type="character" w:customStyle="1" w:styleId="1fe">
    <w:name w:val="Верхний колонтитул Знак1"/>
    <w:basedOn w:val="a0"/>
    <w:link w:val="a4"/>
    <w:uiPriority w:val="99"/>
    <w:semiHidden/>
    <w:rsid w:val="000E7BE5"/>
  </w:style>
  <w:style w:type="paragraph" w:styleId="a6">
    <w:name w:val="footer"/>
    <w:basedOn w:val="a"/>
    <w:link w:val="1ff"/>
    <w:uiPriority w:val="99"/>
    <w:semiHidden/>
    <w:unhideWhenUsed/>
    <w:rsid w:val="000E7BE5"/>
    <w:pPr>
      <w:tabs>
        <w:tab w:val="center" w:pos="4677"/>
        <w:tab w:val="right" w:pos="9355"/>
      </w:tabs>
      <w:spacing w:after="0" w:line="240" w:lineRule="auto"/>
    </w:pPr>
  </w:style>
  <w:style w:type="character" w:customStyle="1" w:styleId="1ff">
    <w:name w:val="Нижний колонтитул Знак1"/>
    <w:basedOn w:val="a0"/>
    <w:link w:val="a6"/>
    <w:uiPriority w:val="99"/>
    <w:semiHidden/>
    <w:rsid w:val="000E7BE5"/>
  </w:style>
  <w:style w:type="paragraph" w:styleId="a8">
    <w:name w:val="No Spacing"/>
    <w:uiPriority w:val="1"/>
    <w:qFormat/>
    <w:rsid w:val="000E7BE5"/>
    <w:pPr>
      <w:spacing w:after="0" w:line="240" w:lineRule="auto"/>
    </w:pPr>
  </w:style>
  <w:style w:type="paragraph" w:styleId="aa">
    <w:name w:val="Title"/>
    <w:basedOn w:val="a"/>
    <w:next w:val="a"/>
    <w:link w:val="a9"/>
    <w:uiPriority w:val="10"/>
    <w:qFormat/>
    <w:rsid w:val="000E7BE5"/>
    <w:pPr>
      <w:pBdr>
        <w:bottom w:val="single" w:sz="8" w:space="4" w:color="4F81BD" w:themeColor="accent1"/>
      </w:pBdr>
      <w:spacing w:after="300" w:line="240" w:lineRule="auto"/>
      <w:contextualSpacing/>
    </w:pPr>
    <w:rPr>
      <w:rFonts w:ascii="Calibri" w:eastAsia="MS Gothic" w:hAnsi="Calibri" w:cs="Times New Roman"/>
      <w:color w:val="17365D"/>
      <w:spacing w:val="5"/>
      <w:kern w:val="28"/>
      <w:sz w:val="52"/>
      <w:szCs w:val="52"/>
    </w:rPr>
  </w:style>
  <w:style w:type="character" w:customStyle="1" w:styleId="1ff0">
    <w:name w:val="Название Знак1"/>
    <w:basedOn w:val="a0"/>
    <w:uiPriority w:val="10"/>
    <w:rsid w:val="000E7BE5"/>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
    <w:next w:val="a"/>
    <w:link w:val="ab"/>
    <w:uiPriority w:val="11"/>
    <w:qFormat/>
    <w:rsid w:val="000E7BE5"/>
    <w:pPr>
      <w:numPr>
        <w:ilvl w:val="1"/>
      </w:numPr>
    </w:pPr>
    <w:rPr>
      <w:rFonts w:ascii="Calibri" w:eastAsia="MS Gothic" w:hAnsi="Calibri" w:cs="Times New Roman"/>
      <w:i/>
      <w:iCs/>
      <w:color w:val="4F81BD"/>
      <w:spacing w:val="15"/>
      <w:sz w:val="24"/>
      <w:szCs w:val="24"/>
    </w:rPr>
  </w:style>
  <w:style w:type="character" w:customStyle="1" w:styleId="1ff1">
    <w:name w:val="Подзаголовок Знак1"/>
    <w:basedOn w:val="a0"/>
    <w:uiPriority w:val="11"/>
    <w:rsid w:val="000E7BE5"/>
    <w:rPr>
      <w:rFonts w:asciiTheme="majorHAnsi" w:eastAsiaTheme="majorEastAsia" w:hAnsiTheme="majorHAnsi" w:cstheme="majorBidi"/>
      <w:i/>
      <w:iCs/>
      <w:color w:val="4F81BD" w:themeColor="accent1"/>
      <w:spacing w:val="15"/>
      <w:sz w:val="24"/>
      <w:szCs w:val="24"/>
    </w:rPr>
  </w:style>
  <w:style w:type="paragraph" w:styleId="ad">
    <w:name w:val="Body Text"/>
    <w:basedOn w:val="a"/>
    <w:link w:val="1ff2"/>
    <w:uiPriority w:val="99"/>
    <w:semiHidden/>
    <w:unhideWhenUsed/>
    <w:rsid w:val="000E7BE5"/>
    <w:pPr>
      <w:spacing w:after="120"/>
    </w:pPr>
  </w:style>
  <w:style w:type="character" w:customStyle="1" w:styleId="1ff2">
    <w:name w:val="Основной текст Знак1"/>
    <w:basedOn w:val="a0"/>
    <w:link w:val="ad"/>
    <w:uiPriority w:val="99"/>
    <w:semiHidden/>
    <w:rsid w:val="000E7BE5"/>
  </w:style>
  <w:style w:type="paragraph" w:styleId="22">
    <w:name w:val="Body Text 2"/>
    <w:basedOn w:val="a"/>
    <w:link w:val="21a"/>
    <w:uiPriority w:val="99"/>
    <w:semiHidden/>
    <w:unhideWhenUsed/>
    <w:rsid w:val="000E7BE5"/>
    <w:pPr>
      <w:spacing w:after="120" w:line="480" w:lineRule="auto"/>
    </w:pPr>
  </w:style>
  <w:style w:type="character" w:customStyle="1" w:styleId="21a">
    <w:name w:val="Основной текст 2 Знак1"/>
    <w:basedOn w:val="a0"/>
    <w:link w:val="22"/>
    <w:uiPriority w:val="99"/>
    <w:semiHidden/>
    <w:rsid w:val="000E7BE5"/>
  </w:style>
  <w:style w:type="paragraph" w:styleId="32">
    <w:name w:val="Body Text 3"/>
    <w:basedOn w:val="a"/>
    <w:link w:val="317"/>
    <w:uiPriority w:val="99"/>
    <w:semiHidden/>
    <w:unhideWhenUsed/>
    <w:rsid w:val="000E7BE5"/>
    <w:pPr>
      <w:spacing w:after="120"/>
    </w:pPr>
    <w:rPr>
      <w:sz w:val="16"/>
      <w:szCs w:val="16"/>
    </w:rPr>
  </w:style>
  <w:style w:type="character" w:customStyle="1" w:styleId="317">
    <w:name w:val="Основной текст 3 Знак1"/>
    <w:basedOn w:val="a0"/>
    <w:link w:val="32"/>
    <w:uiPriority w:val="99"/>
    <w:semiHidden/>
    <w:rsid w:val="000E7BE5"/>
    <w:rPr>
      <w:sz w:val="16"/>
      <w:szCs w:val="16"/>
    </w:rPr>
  </w:style>
  <w:style w:type="paragraph" w:styleId="af">
    <w:name w:val="List"/>
    <w:basedOn w:val="a"/>
    <w:uiPriority w:val="99"/>
    <w:semiHidden/>
    <w:unhideWhenUsed/>
    <w:rsid w:val="000E7BE5"/>
    <w:pPr>
      <w:ind w:left="283" w:hanging="283"/>
      <w:contextualSpacing/>
    </w:pPr>
  </w:style>
  <w:style w:type="paragraph" w:styleId="24">
    <w:name w:val="List 2"/>
    <w:basedOn w:val="a"/>
    <w:uiPriority w:val="99"/>
    <w:semiHidden/>
    <w:unhideWhenUsed/>
    <w:rsid w:val="000E7BE5"/>
    <w:pPr>
      <w:ind w:left="566" w:hanging="283"/>
      <w:contextualSpacing/>
    </w:pPr>
  </w:style>
  <w:style w:type="paragraph" w:styleId="34">
    <w:name w:val="List 3"/>
    <w:basedOn w:val="a"/>
    <w:uiPriority w:val="99"/>
    <w:semiHidden/>
    <w:unhideWhenUsed/>
    <w:rsid w:val="000E7BE5"/>
    <w:pPr>
      <w:ind w:left="849" w:hanging="283"/>
      <w:contextualSpacing/>
    </w:pPr>
  </w:style>
  <w:style w:type="paragraph" w:styleId="af0">
    <w:name w:val="List Bullet"/>
    <w:basedOn w:val="a"/>
    <w:uiPriority w:val="99"/>
    <w:semiHidden/>
    <w:unhideWhenUsed/>
    <w:rsid w:val="000E7BE5"/>
    <w:pPr>
      <w:tabs>
        <w:tab w:val="num" w:pos="360"/>
      </w:tabs>
      <w:ind w:left="360" w:hanging="360"/>
      <w:contextualSpacing/>
    </w:pPr>
  </w:style>
  <w:style w:type="paragraph" w:styleId="25">
    <w:name w:val="List Bullet 2"/>
    <w:basedOn w:val="a"/>
    <w:uiPriority w:val="99"/>
    <w:semiHidden/>
    <w:unhideWhenUsed/>
    <w:rsid w:val="000E7BE5"/>
    <w:pPr>
      <w:tabs>
        <w:tab w:val="num" w:pos="720"/>
      </w:tabs>
      <w:ind w:left="720" w:hanging="360"/>
      <w:contextualSpacing/>
    </w:pPr>
  </w:style>
  <w:style w:type="paragraph" w:styleId="35">
    <w:name w:val="List Bullet 3"/>
    <w:basedOn w:val="a"/>
    <w:uiPriority w:val="99"/>
    <w:semiHidden/>
    <w:unhideWhenUsed/>
    <w:rsid w:val="000E7BE5"/>
    <w:pPr>
      <w:tabs>
        <w:tab w:val="num" w:pos="1080"/>
      </w:tabs>
      <w:ind w:left="1080" w:hanging="360"/>
      <w:contextualSpacing/>
    </w:pPr>
  </w:style>
  <w:style w:type="paragraph" w:styleId="af1">
    <w:name w:val="List Number"/>
    <w:basedOn w:val="a"/>
    <w:uiPriority w:val="99"/>
    <w:semiHidden/>
    <w:unhideWhenUsed/>
    <w:rsid w:val="000E7BE5"/>
    <w:pPr>
      <w:tabs>
        <w:tab w:val="num" w:pos="1440"/>
      </w:tabs>
      <w:ind w:left="1440" w:hanging="360"/>
      <w:contextualSpacing/>
    </w:pPr>
  </w:style>
  <w:style w:type="paragraph" w:styleId="26">
    <w:name w:val="List Number 2"/>
    <w:basedOn w:val="a"/>
    <w:uiPriority w:val="99"/>
    <w:semiHidden/>
    <w:unhideWhenUsed/>
    <w:rsid w:val="000E7BE5"/>
    <w:pPr>
      <w:tabs>
        <w:tab w:val="num" w:pos="360"/>
      </w:tabs>
      <w:ind w:left="360" w:hanging="360"/>
      <w:contextualSpacing/>
    </w:pPr>
  </w:style>
  <w:style w:type="paragraph" w:styleId="36">
    <w:name w:val="List Number 3"/>
    <w:basedOn w:val="a"/>
    <w:uiPriority w:val="99"/>
    <w:semiHidden/>
    <w:unhideWhenUsed/>
    <w:rsid w:val="000E7BE5"/>
    <w:pPr>
      <w:tabs>
        <w:tab w:val="num" w:pos="720"/>
      </w:tabs>
      <w:ind w:left="720" w:hanging="360"/>
      <w:contextualSpacing/>
    </w:pPr>
  </w:style>
  <w:style w:type="paragraph" w:styleId="af2">
    <w:name w:val="List Continue"/>
    <w:basedOn w:val="a"/>
    <w:uiPriority w:val="99"/>
    <w:semiHidden/>
    <w:unhideWhenUsed/>
    <w:rsid w:val="000E7BE5"/>
    <w:pPr>
      <w:spacing w:after="120"/>
      <w:ind w:left="283"/>
      <w:contextualSpacing/>
    </w:pPr>
  </w:style>
  <w:style w:type="paragraph" w:styleId="27">
    <w:name w:val="List Continue 2"/>
    <w:basedOn w:val="a"/>
    <w:uiPriority w:val="99"/>
    <w:semiHidden/>
    <w:unhideWhenUsed/>
    <w:rsid w:val="000E7BE5"/>
    <w:pPr>
      <w:spacing w:after="120"/>
      <w:ind w:left="566"/>
      <w:contextualSpacing/>
    </w:pPr>
  </w:style>
  <w:style w:type="paragraph" w:styleId="37">
    <w:name w:val="List Continue 3"/>
    <w:basedOn w:val="a"/>
    <w:uiPriority w:val="99"/>
    <w:semiHidden/>
    <w:unhideWhenUsed/>
    <w:rsid w:val="000E7BE5"/>
    <w:pPr>
      <w:spacing w:after="120"/>
      <w:ind w:left="849"/>
      <w:contextualSpacing/>
    </w:pPr>
  </w:style>
  <w:style w:type="paragraph" w:styleId="af3">
    <w:name w:val="macro"/>
    <w:link w:val="1ff3"/>
    <w:uiPriority w:val="99"/>
    <w:semiHidden/>
    <w:unhideWhenUsed/>
    <w:rsid w:val="000E7BE5"/>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1ff3">
    <w:name w:val="Текст макроса Знак1"/>
    <w:basedOn w:val="a0"/>
    <w:link w:val="af3"/>
    <w:uiPriority w:val="99"/>
    <w:semiHidden/>
    <w:rsid w:val="000E7BE5"/>
    <w:rPr>
      <w:rFonts w:ascii="Consolas" w:hAnsi="Consolas"/>
      <w:sz w:val="20"/>
      <w:szCs w:val="20"/>
    </w:rPr>
  </w:style>
  <w:style w:type="paragraph" w:styleId="29">
    <w:name w:val="Quote"/>
    <w:basedOn w:val="a"/>
    <w:next w:val="a"/>
    <w:link w:val="28"/>
    <w:uiPriority w:val="29"/>
    <w:qFormat/>
    <w:rsid w:val="000E7BE5"/>
    <w:rPr>
      <w:i/>
      <w:iCs/>
      <w:color w:val="000000"/>
    </w:rPr>
  </w:style>
  <w:style w:type="character" w:customStyle="1" w:styleId="21b">
    <w:name w:val="Цитата 2 Знак1"/>
    <w:basedOn w:val="a0"/>
    <w:uiPriority w:val="29"/>
    <w:rsid w:val="000E7BE5"/>
    <w:rPr>
      <w:i/>
      <w:iCs/>
      <w:color w:val="000000" w:themeColor="text1"/>
    </w:rPr>
  </w:style>
  <w:style w:type="paragraph" w:styleId="af8">
    <w:name w:val="Intense Quote"/>
    <w:basedOn w:val="a"/>
    <w:next w:val="a"/>
    <w:link w:val="af7"/>
    <w:uiPriority w:val="30"/>
    <w:qFormat/>
    <w:rsid w:val="000E7BE5"/>
    <w:pPr>
      <w:pBdr>
        <w:bottom w:val="single" w:sz="4" w:space="4" w:color="4F81BD" w:themeColor="accent1"/>
      </w:pBdr>
      <w:spacing w:before="200" w:after="280"/>
      <w:ind w:left="936" w:right="936"/>
    </w:pPr>
    <w:rPr>
      <w:b/>
      <w:bCs/>
      <w:i/>
      <w:iCs/>
      <w:color w:val="4F81BD"/>
    </w:rPr>
  </w:style>
  <w:style w:type="character" w:customStyle="1" w:styleId="1ff4">
    <w:name w:val="Выделенная цитата Знак1"/>
    <w:basedOn w:val="a0"/>
    <w:uiPriority w:val="30"/>
    <w:rsid w:val="000E7BE5"/>
    <w:rPr>
      <w:b/>
      <w:bCs/>
      <w:i/>
      <w:iCs/>
      <w:color w:val="4F81BD" w:themeColor="accent1"/>
    </w:rPr>
  </w:style>
  <w:style w:type="character" w:styleId="aff4">
    <w:name w:val="Subtle Emphasis"/>
    <w:basedOn w:val="a0"/>
    <w:uiPriority w:val="19"/>
    <w:qFormat/>
    <w:rsid w:val="000E7BE5"/>
    <w:rPr>
      <w:i/>
      <w:iCs/>
      <w:color w:val="808080" w:themeColor="text1" w:themeTint="7F"/>
    </w:rPr>
  </w:style>
  <w:style w:type="character" w:styleId="aff5">
    <w:name w:val="Intense Emphasis"/>
    <w:basedOn w:val="a0"/>
    <w:uiPriority w:val="21"/>
    <w:qFormat/>
    <w:rsid w:val="000E7BE5"/>
    <w:rPr>
      <w:b/>
      <w:bCs/>
      <w:i/>
      <w:iCs/>
      <w:color w:val="4F81BD" w:themeColor="accent1"/>
    </w:rPr>
  </w:style>
  <w:style w:type="character" w:styleId="aff6">
    <w:name w:val="Subtle Reference"/>
    <w:basedOn w:val="a0"/>
    <w:uiPriority w:val="31"/>
    <w:qFormat/>
    <w:rsid w:val="000E7BE5"/>
    <w:rPr>
      <w:smallCaps/>
      <w:color w:val="C0504D" w:themeColor="accent2"/>
      <w:u w:val="single"/>
    </w:rPr>
  </w:style>
  <w:style w:type="character" w:styleId="aff7">
    <w:name w:val="Intense Reference"/>
    <w:basedOn w:val="a0"/>
    <w:uiPriority w:val="32"/>
    <w:qFormat/>
    <w:rsid w:val="000E7BE5"/>
    <w:rPr>
      <w:b/>
      <w:bCs/>
      <w:smallCaps/>
      <w:color w:val="C0504D" w:themeColor="accent2"/>
      <w:spacing w:val="5"/>
      <w:u w:val="single"/>
    </w:rPr>
  </w:style>
  <w:style w:type="table" w:styleId="afa">
    <w:name w:val="Table Grid"/>
    <w:basedOn w:val="a1"/>
    <w:uiPriority w:val="59"/>
    <w:rsid w:val="000E7B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Light Shading"/>
    <w:basedOn w:val="a1"/>
    <w:uiPriority w:val="60"/>
    <w:rsid w:val="000E7BE5"/>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7BE5"/>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7BE5"/>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7BE5"/>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7BE5"/>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7BE5"/>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7BE5"/>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c">
    <w:name w:val="Light List"/>
    <w:basedOn w:val="a1"/>
    <w:uiPriority w:val="61"/>
    <w:rsid w:val="000E7BE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7BE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7BE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7B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7BE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7BE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7BE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d">
    <w:name w:val="Light Grid"/>
    <w:basedOn w:val="a1"/>
    <w:uiPriority w:val="62"/>
    <w:rsid w:val="000E7BE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rsid w:val="000E7BE5"/>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rsid w:val="000E7BE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rsid w:val="000E7BE5"/>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rsid w:val="000E7BE5"/>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rsid w:val="000E7BE5"/>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rsid w:val="000E7BE5"/>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f7">
    <w:name w:val="Medium Shading 1"/>
    <w:basedOn w:val="a1"/>
    <w:uiPriority w:val="63"/>
    <w:rsid w:val="000E7BE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7BE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7BE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7B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7BE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7BE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7BE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a">
    <w:name w:val="Medium Shading 2"/>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7BE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8">
    <w:name w:val="Medium List 1"/>
    <w:basedOn w:val="a1"/>
    <w:uiPriority w:val="65"/>
    <w:rsid w:val="000E7BE5"/>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7BE5"/>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7BE5"/>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7BE5"/>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7BE5"/>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7BE5"/>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7BE5"/>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b">
    <w:name w:val="Medium List 2"/>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9">
    <w:name w:val="Medium Grid 1"/>
    <w:basedOn w:val="a1"/>
    <w:uiPriority w:val="67"/>
    <w:rsid w:val="000E7BE5"/>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rsid w:val="000E7BE5"/>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rsid w:val="000E7BE5"/>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rsid w:val="000E7BE5"/>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rsid w:val="000E7BE5"/>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rsid w:val="000E7BE5"/>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rsid w:val="000E7BE5"/>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c">
    <w:name w:val="Medium Grid 2"/>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rsid w:val="000E7BE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7BE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e">
    <w:name w:val="Dark List"/>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rsid w:val="000E7BE5"/>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
    <w:name w:val="Colorful Shading"/>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rsid w:val="000E7BE5"/>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0">
    <w:name w:val="Colorful List"/>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rsid w:val="000E7BE5"/>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1">
    <w:name w:val="Colorful Grid"/>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rsid w:val="000E7BE5"/>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5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23</Pages>
  <Words>8474</Words>
  <Characters>48303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4</cp:revision>
  <dcterms:created xsi:type="dcterms:W3CDTF">2025-01-21T12:38:00Z</dcterms:created>
  <dcterms:modified xsi:type="dcterms:W3CDTF">2025-01-22T12:53:00Z</dcterms:modified>
</cp:coreProperties>
</file>